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3DAF" w:rsidRDefault="002C3DAF" w:rsidP="002C3DAF">
      <w:pPr>
        <w:pStyle w:val="NormalWeb"/>
      </w:pPr>
      <w:r>
        <w:t xml:space="preserve">Great — I’ll solve the Practical Multivariate questions (from your exam PDF) using the code patterns and snippets in your </w:t>
      </w:r>
      <w:r>
        <w:rPr>
          <w:rStyle w:val="HTMLCode"/>
        </w:rPr>
        <w:t>STAT-403 Codes.pdf</w:t>
      </w:r>
      <w:r>
        <w:t xml:space="preserve">. I’ll give runnable R code (adapted from your codes file), the theoretical explanation where needed, and instructions to run each step and interpret results. I’ll reference your uploaded files so you can trace where the code came from. </w:t>
      </w:r>
    </w:p>
    <w:p w:rsidR="002C3DAF" w:rsidRDefault="002C3DAF" w:rsidP="002C3DAF">
      <w:r>
        <w:pict>
          <v:rect id="_x0000_i1039" style="width:0;height:1.5pt" o:hralign="center" o:hrstd="t" o:hr="t" fillcolor="#a0a0a0" stroked="f"/>
        </w:pict>
      </w:r>
    </w:p>
    <w:p w:rsidR="002C3DAF" w:rsidRDefault="002C3DAF" w:rsidP="002C3DAF">
      <w:pPr>
        <w:pStyle w:val="Heading1"/>
      </w:pPr>
      <w:r>
        <w:t>How I’ll proceed</w:t>
      </w:r>
    </w:p>
    <w:p w:rsidR="002C3DAF" w:rsidRDefault="002C3DAF" w:rsidP="002C3DAF">
      <w:pPr>
        <w:pStyle w:val="NormalWeb"/>
        <w:numPr>
          <w:ilvl w:val="0"/>
          <w:numId w:val="20"/>
        </w:numPr>
      </w:pPr>
      <w:r>
        <w:t xml:space="preserve">Load the wine data and recode </w:t>
      </w:r>
      <w:r>
        <w:rPr>
          <w:rStyle w:val="HTMLCode"/>
        </w:rPr>
        <w:t>quality</w:t>
      </w:r>
      <w:r>
        <w:t xml:space="preserve"> → </w:t>
      </w:r>
      <w:r>
        <w:rPr>
          <w:rStyle w:val="HTMLCode"/>
        </w:rPr>
        <w:t>Average</w:t>
      </w:r>
      <w:r>
        <w:t xml:space="preserve"> (&lt;=5) / </w:t>
      </w:r>
      <w:r>
        <w:rPr>
          <w:rStyle w:val="HTMLCode"/>
        </w:rPr>
        <w:t>Good</w:t>
      </w:r>
      <w:r>
        <w:t xml:space="preserve"> (&gt;5).</w:t>
      </w:r>
    </w:p>
    <w:p w:rsidR="002C3DAF" w:rsidRDefault="002C3DAF" w:rsidP="002C3DAF">
      <w:pPr>
        <w:pStyle w:val="NormalWeb"/>
        <w:numPr>
          <w:ilvl w:val="0"/>
          <w:numId w:val="20"/>
        </w:numPr>
      </w:pPr>
      <w:r>
        <w:t>Q1 — multivariate normality and outlier detection (</w:t>
      </w:r>
      <w:proofErr w:type="spellStart"/>
      <w:r>
        <w:t>Mahalanobis</w:t>
      </w:r>
      <w:proofErr w:type="spellEnd"/>
      <w:r>
        <w:t xml:space="preserve"> distances, QQ/Chi-</w:t>
      </w:r>
      <w:proofErr w:type="spellStart"/>
      <w:r>
        <w:t>sq</w:t>
      </w:r>
      <w:proofErr w:type="spellEnd"/>
      <w:r>
        <w:t xml:space="preserve"> plots).</w:t>
      </w:r>
    </w:p>
    <w:p w:rsidR="002C3DAF" w:rsidRDefault="002C3DAF" w:rsidP="002C3DAF">
      <w:pPr>
        <w:pStyle w:val="NormalWeb"/>
        <w:numPr>
          <w:ilvl w:val="0"/>
          <w:numId w:val="20"/>
        </w:numPr>
      </w:pPr>
      <w:r>
        <w:t>Q2 — factor analysis (choose number of factors, specific variances, factor loadings, communalities, proportion variance explained, boxplots of factor scores).</w:t>
      </w:r>
    </w:p>
    <w:p w:rsidR="002C3DAF" w:rsidRDefault="002C3DAF" w:rsidP="002C3DAF">
      <w:pPr>
        <w:pStyle w:val="NormalWeb"/>
        <w:numPr>
          <w:ilvl w:val="0"/>
          <w:numId w:val="20"/>
        </w:numPr>
      </w:pPr>
      <w:r>
        <w:t>Q3 — Fisher’s LDA on original 11 variables (derive discriminant, classify given two observation vectors).</w:t>
      </w:r>
    </w:p>
    <w:p w:rsidR="002C3DAF" w:rsidRDefault="002C3DAF" w:rsidP="002C3DAF">
      <w:pPr>
        <w:pStyle w:val="NormalWeb"/>
        <w:numPr>
          <w:ilvl w:val="0"/>
          <w:numId w:val="20"/>
        </w:numPr>
      </w:pPr>
      <w:r>
        <w:t>Q4 — Fisher’s LDA on selected factor scores (from Q2).</w:t>
      </w:r>
    </w:p>
    <w:p w:rsidR="002C3DAF" w:rsidRDefault="002C3DAF" w:rsidP="002C3DAF">
      <w:pPr>
        <w:pStyle w:val="NormalWeb"/>
        <w:numPr>
          <w:ilvl w:val="0"/>
          <w:numId w:val="20"/>
        </w:numPr>
      </w:pPr>
      <w:r>
        <w:t>Q5 — Use the two discriminants (original variables and factor-score-based) to classify the test dataset (table in PDF), compute APER and compare.</w:t>
      </w:r>
    </w:p>
    <w:p w:rsidR="002C3DAF" w:rsidRDefault="002C3DAF" w:rsidP="002C3DAF">
      <w:pPr>
        <w:pStyle w:val="NormalWeb"/>
      </w:pPr>
      <w:r>
        <w:t xml:space="preserve">All R code below re-uses and adapts patterns from the provided </w:t>
      </w:r>
      <w:r>
        <w:rPr>
          <w:rStyle w:val="HTMLCode"/>
        </w:rPr>
        <w:t>STAT-403 Codes.pdf</w:t>
      </w:r>
      <w:r>
        <w:t xml:space="preserve"> (e.g. chi-square plot, </w:t>
      </w:r>
      <w:proofErr w:type="spellStart"/>
      <w:r>
        <w:t>factanal</w:t>
      </w:r>
      <w:proofErr w:type="spellEnd"/>
      <w:r>
        <w:t xml:space="preserve">, </w:t>
      </w:r>
      <w:proofErr w:type="spellStart"/>
      <w:r>
        <w:t>lda</w:t>
      </w:r>
      <w:proofErr w:type="spellEnd"/>
      <w:r>
        <w:t xml:space="preserve">, pooled covariance and cutoff calculation). See the codes file for many concrete examples and helper snippets. </w:t>
      </w:r>
    </w:p>
    <w:p w:rsidR="002C3DAF" w:rsidRDefault="002C3DAF" w:rsidP="002C3DAF">
      <w:r>
        <w:pict>
          <v:rect id="_x0000_i1040" style="width:0;height:1.5pt" o:hralign="center" o:hrstd="t" o:hr="t" fillcolor="#a0a0a0" stroked="f"/>
        </w:pict>
      </w:r>
    </w:p>
    <w:p w:rsidR="002C3DAF" w:rsidRDefault="002C3DAF" w:rsidP="002C3DAF">
      <w:pPr>
        <w:pStyle w:val="Heading1"/>
      </w:pPr>
      <w:r>
        <w:t>Preliminary: read &amp; prepare data</w:t>
      </w:r>
    </w:p>
    <w:p w:rsidR="002C3DAF" w:rsidRDefault="002C3DAF" w:rsidP="002C3DAF">
      <w:pPr>
        <w:pStyle w:val="NormalWeb"/>
      </w:pPr>
      <w:r>
        <w:t xml:space="preserve">Save this as </w:t>
      </w:r>
      <w:proofErr w:type="spellStart"/>
      <w:r>
        <w:rPr>
          <w:rStyle w:val="HTMLCode"/>
        </w:rPr>
        <w:t>practical_multivariate_</w:t>
      </w:r>
      <w:proofErr w:type="gramStart"/>
      <w:r>
        <w:rPr>
          <w:rStyle w:val="HTMLCode"/>
        </w:rPr>
        <w:t>solution.R</w:t>
      </w:r>
      <w:proofErr w:type="spellEnd"/>
      <w:proofErr w:type="gramEnd"/>
      <w:r>
        <w:t xml:space="preserve"> and run in R (or RStudio). Adjust working directory so the CSV and script are in same folder.</w:t>
      </w:r>
    </w:p>
    <w:p w:rsidR="002C3DAF" w:rsidRDefault="002C3DAF" w:rsidP="002C3DAF">
      <w:pPr>
        <w:pStyle w:val="HTMLPreformatted"/>
        <w:rPr>
          <w:rStyle w:val="HTMLCode"/>
        </w:rPr>
      </w:pPr>
      <w:r>
        <w:rPr>
          <w:rStyle w:val="HTMLCode"/>
        </w:rPr>
        <w:t># Load libraries</w:t>
      </w:r>
    </w:p>
    <w:p w:rsidR="002C3DAF" w:rsidRDefault="002C3DAF" w:rsidP="002C3DAF">
      <w:pPr>
        <w:pStyle w:val="HTMLPreformatted"/>
        <w:rPr>
          <w:rStyle w:val="HTMLCode"/>
        </w:rPr>
      </w:pPr>
      <w:proofErr w:type="gramStart"/>
      <w:r>
        <w:rPr>
          <w:rStyle w:val="HTMLCode"/>
        </w:rPr>
        <w:t>library(</w:t>
      </w:r>
      <w:proofErr w:type="gramEnd"/>
      <w:r>
        <w:rPr>
          <w:rStyle w:val="HTMLCode"/>
        </w:rPr>
        <w:t xml:space="preserve">MASS)       # </w:t>
      </w:r>
      <w:proofErr w:type="spellStart"/>
      <w:r>
        <w:rPr>
          <w:rStyle w:val="HTMLCode"/>
        </w:rPr>
        <w:t>lda</w:t>
      </w:r>
      <w:proofErr w:type="spellEnd"/>
    </w:p>
    <w:p w:rsidR="002C3DAF" w:rsidRDefault="002C3DAF" w:rsidP="002C3DAF">
      <w:pPr>
        <w:pStyle w:val="HTMLPreformatted"/>
        <w:rPr>
          <w:rStyle w:val="HTMLCode"/>
        </w:rPr>
      </w:pPr>
      <w:r>
        <w:rPr>
          <w:rStyle w:val="HTMLCode"/>
        </w:rPr>
        <w:t>library(</w:t>
      </w:r>
      <w:proofErr w:type="gramStart"/>
      <w:r>
        <w:rPr>
          <w:rStyle w:val="HTMLCode"/>
        </w:rPr>
        <w:t xml:space="preserve">psych)   </w:t>
      </w:r>
      <w:proofErr w:type="gramEnd"/>
      <w:r>
        <w:rPr>
          <w:rStyle w:val="HTMLCode"/>
        </w:rPr>
        <w:t xml:space="preserve">   # for some factor analysis helpers (optional)</w:t>
      </w:r>
    </w:p>
    <w:p w:rsidR="002C3DAF" w:rsidRDefault="002C3DAF" w:rsidP="002C3DAF">
      <w:pPr>
        <w:pStyle w:val="HTMLPreformatted"/>
        <w:rPr>
          <w:rStyle w:val="HTMLCode"/>
        </w:rPr>
      </w:pPr>
      <w:proofErr w:type="gramStart"/>
      <w:r>
        <w:rPr>
          <w:rStyle w:val="HTMLCode"/>
        </w:rPr>
        <w:t>library(</w:t>
      </w:r>
      <w:proofErr w:type="gramEnd"/>
      <w:r>
        <w:rPr>
          <w:rStyle w:val="HTMLCode"/>
        </w:rPr>
        <w:t>MVN)        # for multivariate normality tests (optional)</w:t>
      </w:r>
    </w:p>
    <w:p w:rsidR="002C3DAF" w:rsidRDefault="002C3DAF" w:rsidP="002C3DAF">
      <w:pPr>
        <w:pStyle w:val="HTMLPreformatted"/>
        <w:rPr>
          <w:rStyle w:val="HTMLCode"/>
        </w:rPr>
      </w:pPr>
      <w:r>
        <w:rPr>
          <w:rStyle w:val="HTMLCode"/>
        </w:rPr>
        <w:t xml:space="preserve"># If MVN not installed: </w:t>
      </w:r>
      <w:proofErr w:type="spellStart"/>
      <w:proofErr w:type="gramStart"/>
      <w:r>
        <w:rPr>
          <w:rStyle w:val="HTMLCode"/>
        </w:rPr>
        <w:t>install.packages</w:t>
      </w:r>
      <w:proofErr w:type="spellEnd"/>
      <w:proofErr w:type="gramEnd"/>
      <w:r>
        <w:rPr>
          <w:rStyle w:val="HTMLCode"/>
        </w:rPr>
        <w:t>("MVN")</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xml:space="preserve"># 1) Read data (assumes winequality-white.csv is in working </w:t>
      </w:r>
      <w:proofErr w:type="spellStart"/>
      <w:r>
        <w:rPr>
          <w:rStyle w:val="HTMLCode"/>
        </w:rPr>
        <w:t>dir</w:t>
      </w:r>
      <w:proofErr w:type="spellEnd"/>
      <w:r>
        <w:rPr>
          <w:rStyle w:val="HTMLCode"/>
        </w:rPr>
        <w:t>)</w:t>
      </w:r>
    </w:p>
    <w:p w:rsidR="002C3DAF" w:rsidRDefault="002C3DAF" w:rsidP="002C3DAF">
      <w:pPr>
        <w:pStyle w:val="HTMLPreformatted"/>
        <w:rPr>
          <w:rStyle w:val="HTMLCode"/>
        </w:rPr>
      </w:pPr>
      <w:r>
        <w:rPr>
          <w:rStyle w:val="HTMLCode"/>
        </w:rPr>
        <w:t xml:space="preserve">wine &lt;- </w:t>
      </w:r>
      <w:proofErr w:type="gramStart"/>
      <w:r>
        <w:rPr>
          <w:rStyle w:val="HTMLCode"/>
        </w:rPr>
        <w:t>read.csv(</w:t>
      </w:r>
      <w:proofErr w:type="gramEnd"/>
      <w:r>
        <w:rPr>
          <w:rStyle w:val="HTMLCode"/>
        </w:rPr>
        <w:t xml:space="preserve">"winequality-white.csv", header = TRUE, </w:t>
      </w:r>
      <w:proofErr w:type="spellStart"/>
      <w:r>
        <w:rPr>
          <w:rStyle w:val="HTMLCode"/>
        </w:rPr>
        <w:t>sep</w:t>
      </w:r>
      <w:proofErr w:type="spellEnd"/>
      <w:r>
        <w:rPr>
          <w:rStyle w:val="HTMLCode"/>
        </w:rPr>
        <w:t xml:space="preserve"> = ";") </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Variables to use (11 chemical attributes)</w:t>
      </w:r>
    </w:p>
    <w:p w:rsidR="002C3DAF" w:rsidRDefault="002C3DAF" w:rsidP="002C3DAF">
      <w:pPr>
        <w:pStyle w:val="HTMLPreformatted"/>
        <w:rPr>
          <w:rStyle w:val="HTMLCode"/>
        </w:rPr>
      </w:pPr>
      <w:r>
        <w:rPr>
          <w:rStyle w:val="HTMLCode"/>
        </w:rPr>
        <w:t xml:space="preserve">vars &lt;- </w:t>
      </w:r>
      <w:proofErr w:type="gramStart"/>
      <w:r>
        <w:rPr>
          <w:rStyle w:val="HTMLCode"/>
        </w:rPr>
        <w:t>c(</w:t>
      </w:r>
      <w:proofErr w:type="gramEnd"/>
      <w:r>
        <w:rPr>
          <w:rStyle w:val="HTMLCode"/>
        </w:rPr>
        <w:t>"fixed.acidity","volatile.acidity","citric.acid","residual.sugar",</w:t>
      </w:r>
    </w:p>
    <w:p w:rsidR="002C3DAF" w:rsidRDefault="002C3DAF" w:rsidP="002C3DAF">
      <w:pPr>
        <w:pStyle w:val="HTMLPreformatted"/>
        <w:rPr>
          <w:rStyle w:val="HTMLCode"/>
        </w:rPr>
      </w:pPr>
      <w:r>
        <w:rPr>
          <w:rStyle w:val="HTMLCode"/>
        </w:rPr>
        <w:lastRenderedPageBreak/>
        <w:t xml:space="preserve">          "chlorides","</w:t>
      </w:r>
      <w:proofErr w:type="gramStart"/>
      <w:r>
        <w:rPr>
          <w:rStyle w:val="HTMLCode"/>
        </w:rPr>
        <w:t>free.sulfur</w:t>
      </w:r>
      <w:proofErr w:type="gramEnd"/>
      <w:r>
        <w:rPr>
          <w:rStyle w:val="HTMLCode"/>
        </w:rPr>
        <w:t>.dioxide","total.sulfur.dioxide","density",</w:t>
      </w:r>
    </w:p>
    <w:p w:rsidR="002C3DAF" w:rsidRDefault="002C3DAF" w:rsidP="002C3DAF">
      <w:pPr>
        <w:pStyle w:val="HTMLPreformatted"/>
        <w:rPr>
          <w:rStyle w:val="HTMLCode"/>
        </w:rPr>
      </w:pPr>
      <w:r>
        <w:rPr>
          <w:rStyle w:val="HTMLCode"/>
        </w:rPr>
        <w:t xml:space="preserve">          "</w:t>
      </w:r>
      <w:proofErr w:type="spellStart"/>
      <w:r>
        <w:rPr>
          <w:rStyle w:val="HTMLCode"/>
        </w:rPr>
        <w:t>pH","sulphates","alcohol</w:t>
      </w:r>
      <w:proofErr w:type="spellEnd"/>
      <w:r>
        <w:rPr>
          <w:rStyle w:val="HTMLCode"/>
        </w:rPr>
        <w:t>")</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Recode quality: Average &lt;=5, Good &gt;5</w:t>
      </w:r>
    </w:p>
    <w:p w:rsidR="002C3DAF" w:rsidRDefault="002C3DAF" w:rsidP="002C3DAF">
      <w:pPr>
        <w:pStyle w:val="HTMLPreformatted"/>
        <w:rPr>
          <w:rStyle w:val="HTMLCode"/>
        </w:rPr>
      </w:pPr>
      <w:proofErr w:type="spellStart"/>
      <w:r>
        <w:rPr>
          <w:rStyle w:val="HTMLCode"/>
        </w:rPr>
        <w:t>wine$quality_cat</w:t>
      </w:r>
      <w:proofErr w:type="spellEnd"/>
      <w:r>
        <w:rPr>
          <w:rStyle w:val="HTMLCode"/>
        </w:rPr>
        <w:t xml:space="preserve"> &lt;- </w:t>
      </w:r>
      <w:proofErr w:type="spellStart"/>
      <w:proofErr w:type="gramStart"/>
      <w:r>
        <w:rPr>
          <w:rStyle w:val="HTMLCode"/>
        </w:rPr>
        <w:t>ifelse</w:t>
      </w:r>
      <w:proofErr w:type="spellEnd"/>
      <w:r>
        <w:rPr>
          <w:rStyle w:val="HTMLCode"/>
        </w:rPr>
        <w:t>(</w:t>
      </w:r>
      <w:proofErr w:type="spellStart"/>
      <w:proofErr w:type="gramEnd"/>
      <w:r>
        <w:rPr>
          <w:rStyle w:val="HTMLCode"/>
        </w:rPr>
        <w:t>wine$quality</w:t>
      </w:r>
      <w:proofErr w:type="spellEnd"/>
      <w:r>
        <w:rPr>
          <w:rStyle w:val="HTMLCode"/>
        </w:rPr>
        <w:t xml:space="preserve"> &lt;= 5, "Average", "Good")</w:t>
      </w:r>
    </w:p>
    <w:p w:rsidR="002C3DAF" w:rsidRDefault="002C3DAF" w:rsidP="002C3DAF">
      <w:pPr>
        <w:pStyle w:val="HTMLPreformatted"/>
        <w:rPr>
          <w:rStyle w:val="HTMLCode"/>
        </w:rPr>
      </w:pPr>
      <w:proofErr w:type="spellStart"/>
      <w:r>
        <w:rPr>
          <w:rStyle w:val="HTMLCode"/>
        </w:rPr>
        <w:t>wine$quality_cat</w:t>
      </w:r>
      <w:proofErr w:type="spellEnd"/>
      <w:r>
        <w:rPr>
          <w:rStyle w:val="HTMLCode"/>
        </w:rPr>
        <w:t xml:space="preserve"> &lt;- </w:t>
      </w:r>
      <w:proofErr w:type="gramStart"/>
      <w:r>
        <w:rPr>
          <w:rStyle w:val="HTMLCode"/>
        </w:rPr>
        <w:t>factor(</w:t>
      </w:r>
      <w:proofErr w:type="spellStart"/>
      <w:proofErr w:type="gramEnd"/>
      <w:r>
        <w:rPr>
          <w:rStyle w:val="HTMLCode"/>
        </w:rPr>
        <w:t>wine$quality_cat</w:t>
      </w:r>
      <w:proofErr w:type="spellEnd"/>
      <w:r>
        <w:rPr>
          <w:rStyle w:val="HTMLCode"/>
        </w:rPr>
        <w:t>, levels=c("</w:t>
      </w:r>
      <w:proofErr w:type="spellStart"/>
      <w:r>
        <w:rPr>
          <w:rStyle w:val="HTMLCode"/>
        </w:rPr>
        <w:t>Average","Good</w:t>
      </w:r>
      <w:proofErr w:type="spellEnd"/>
      <w:r>
        <w:rPr>
          <w:rStyle w:val="HTMLCode"/>
        </w:rPr>
        <w:t>"))</w:t>
      </w:r>
    </w:p>
    <w:p w:rsidR="002C3DAF" w:rsidRDefault="002C3DAF" w:rsidP="002C3DAF">
      <w:pPr>
        <w:pStyle w:val="NormalWeb"/>
      </w:pPr>
      <w:r>
        <w:t xml:space="preserve">(Above setup follows the standard reading + variable selection approach.) </w:t>
      </w:r>
    </w:p>
    <w:p w:rsidR="002C3DAF" w:rsidRDefault="002C3DAF" w:rsidP="002C3DAF">
      <w:r>
        <w:pict>
          <v:rect id="_x0000_i1041" style="width:0;height:1.5pt" o:hralign="center" o:hrstd="t" o:hr="t" fillcolor="#a0a0a0" stroked="f"/>
        </w:pict>
      </w:r>
    </w:p>
    <w:p w:rsidR="002C3DAF" w:rsidRDefault="002C3DAF" w:rsidP="002C3DAF">
      <w:pPr>
        <w:pStyle w:val="Heading1"/>
      </w:pPr>
      <w:r>
        <w:t>Q1 — Multivariate normality and outliers</w:t>
      </w:r>
    </w:p>
    <w:p w:rsidR="002C3DAF" w:rsidRDefault="002C3DAF" w:rsidP="002C3DAF">
      <w:pPr>
        <w:pStyle w:val="NormalWeb"/>
      </w:pPr>
      <w:r>
        <w:rPr>
          <w:rStyle w:val="Strong"/>
          <w:rFonts w:eastAsiaTheme="majorEastAsia"/>
        </w:rPr>
        <w:t>Theory (brief):</w:t>
      </w:r>
      <w:r>
        <w:t xml:space="preserve"> For a multivariate sample (X) of p variables, one diagnostic is </w:t>
      </w:r>
      <w:proofErr w:type="spellStart"/>
      <w:r>
        <w:t>Mahalanobis</w:t>
      </w:r>
      <w:proofErr w:type="spellEnd"/>
      <w:r>
        <w:t xml:space="preserve"> distances</w:t>
      </w:r>
      <w:r>
        <w:br/>
        <w:t>(d_i^2 = (</w:t>
      </w:r>
      <w:proofErr w:type="spellStart"/>
      <w:r>
        <w:t>x_i</w:t>
      </w:r>
      <w:proofErr w:type="spellEnd"/>
      <w:r>
        <w:t>-\bar x)'S</w:t>
      </w:r>
      <w:proofErr w:type="gramStart"/>
      <w:r>
        <w:t>^{</w:t>
      </w:r>
      <w:proofErr w:type="gramEnd"/>
      <w:r>
        <w:t>-1}(</w:t>
      </w:r>
      <w:proofErr w:type="spellStart"/>
      <w:r>
        <w:t>x_i</w:t>
      </w:r>
      <w:proofErr w:type="spellEnd"/>
      <w:r>
        <w:t>-\bar x)). If data are multivariate normal, the ordered (d_i^2) should follow a chi-square distribution with p degrees of freedom. Large values indicate potential multivariate outliers.</w:t>
      </w:r>
    </w:p>
    <w:p w:rsidR="002C3DAF" w:rsidRDefault="002C3DAF" w:rsidP="002C3DAF">
      <w:pPr>
        <w:pStyle w:val="NormalWeb"/>
      </w:pPr>
      <w:r>
        <w:rPr>
          <w:rStyle w:val="Strong"/>
          <w:rFonts w:eastAsiaTheme="majorEastAsia"/>
        </w:rPr>
        <w:t>R steps / code (based on chi-square / Q-Q code in codes file):</w:t>
      </w:r>
    </w:p>
    <w:p w:rsidR="002C3DAF" w:rsidRDefault="002C3DAF" w:rsidP="002C3DAF">
      <w:pPr>
        <w:pStyle w:val="HTMLPreformatted"/>
        <w:rPr>
          <w:rStyle w:val="HTMLCode"/>
        </w:rPr>
      </w:pPr>
      <w:r>
        <w:rPr>
          <w:rStyle w:val="HTMLCode"/>
        </w:rPr>
        <w:t xml:space="preserve">X &lt;- </w:t>
      </w:r>
      <w:proofErr w:type="spellStart"/>
      <w:proofErr w:type="gramStart"/>
      <w:r>
        <w:rPr>
          <w:rStyle w:val="HTMLCode"/>
        </w:rPr>
        <w:t>as.matrix</w:t>
      </w:r>
      <w:proofErr w:type="spellEnd"/>
      <w:proofErr w:type="gramEnd"/>
      <w:r>
        <w:rPr>
          <w:rStyle w:val="HTMLCode"/>
        </w:rPr>
        <w:t>(wine[, vars])</w:t>
      </w:r>
    </w:p>
    <w:p w:rsidR="002C3DAF" w:rsidRDefault="002C3DAF" w:rsidP="002C3DAF">
      <w:pPr>
        <w:pStyle w:val="HTMLPreformatted"/>
        <w:rPr>
          <w:rStyle w:val="HTMLCode"/>
        </w:rPr>
      </w:pPr>
      <w:r>
        <w:rPr>
          <w:rStyle w:val="HTMLCode"/>
        </w:rPr>
        <w:t xml:space="preserve">n &lt;- </w:t>
      </w:r>
      <w:proofErr w:type="spellStart"/>
      <w:r>
        <w:rPr>
          <w:rStyle w:val="HTMLCode"/>
        </w:rPr>
        <w:t>nrow</w:t>
      </w:r>
      <w:proofErr w:type="spellEnd"/>
      <w:r>
        <w:rPr>
          <w:rStyle w:val="HTMLCode"/>
        </w:rPr>
        <w:t>(X)</w:t>
      </w:r>
    </w:p>
    <w:p w:rsidR="002C3DAF" w:rsidRDefault="002C3DAF" w:rsidP="002C3DAF">
      <w:pPr>
        <w:pStyle w:val="HTMLPreformatted"/>
        <w:rPr>
          <w:rStyle w:val="HTMLCode"/>
        </w:rPr>
      </w:pPr>
      <w:r>
        <w:rPr>
          <w:rStyle w:val="HTMLCode"/>
        </w:rPr>
        <w:t xml:space="preserve">p &lt;- </w:t>
      </w:r>
      <w:proofErr w:type="spellStart"/>
      <w:r>
        <w:rPr>
          <w:rStyle w:val="HTMLCode"/>
        </w:rPr>
        <w:t>ncol</w:t>
      </w:r>
      <w:proofErr w:type="spellEnd"/>
      <w:r>
        <w:rPr>
          <w:rStyle w:val="HTMLCode"/>
        </w:rPr>
        <w:t>(X)</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Sample mean and covariance</w:t>
      </w:r>
    </w:p>
    <w:p w:rsidR="002C3DAF" w:rsidRDefault="002C3DAF" w:rsidP="002C3DAF">
      <w:pPr>
        <w:pStyle w:val="HTMLPreformatted"/>
        <w:rPr>
          <w:rStyle w:val="HTMLCode"/>
        </w:rPr>
      </w:pPr>
      <w:proofErr w:type="spellStart"/>
      <w:r>
        <w:rPr>
          <w:rStyle w:val="HTMLCode"/>
        </w:rPr>
        <w:t>xbar</w:t>
      </w:r>
      <w:proofErr w:type="spellEnd"/>
      <w:r>
        <w:rPr>
          <w:rStyle w:val="HTMLCode"/>
        </w:rPr>
        <w:t xml:space="preserve"> &lt;- </w:t>
      </w:r>
      <w:proofErr w:type="spellStart"/>
      <w:r>
        <w:rPr>
          <w:rStyle w:val="HTMLCode"/>
        </w:rPr>
        <w:t>colMeans</w:t>
      </w:r>
      <w:proofErr w:type="spellEnd"/>
      <w:r>
        <w:rPr>
          <w:rStyle w:val="HTMLCode"/>
        </w:rPr>
        <w:t>(X)</w:t>
      </w:r>
    </w:p>
    <w:p w:rsidR="002C3DAF" w:rsidRDefault="002C3DAF" w:rsidP="002C3DAF">
      <w:pPr>
        <w:pStyle w:val="HTMLPreformatted"/>
        <w:rPr>
          <w:rStyle w:val="HTMLCode"/>
        </w:rPr>
      </w:pPr>
      <w:r>
        <w:rPr>
          <w:rStyle w:val="HTMLCode"/>
        </w:rPr>
        <w:t xml:space="preserve">S &lt;- </w:t>
      </w:r>
      <w:proofErr w:type="spellStart"/>
      <w:r>
        <w:rPr>
          <w:rStyle w:val="HTMLCode"/>
        </w:rPr>
        <w:t>cov</w:t>
      </w:r>
      <w:proofErr w:type="spellEnd"/>
      <w:r>
        <w:rPr>
          <w:rStyle w:val="HTMLCode"/>
        </w:rPr>
        <w:t>(X)</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xml:space="preserve"># </w:t>
      </w:r>
      <w:proofErr w:type="spellStart"/>
      <w:r>
        <w:rPr>
          <w:rStyle w:val="HTMLCode"/>
        </w:rPr>
        <w:t>Mahalanobis</w:t>
      </w:r>
      <w:proofErr w:type="spellEnd"/>
      <w:r>
        <w:rPr>
          <w:rStyle w:val="HTMLCode"/>
        </w:rPr>
        <w:t xml:space="preserve"> distances</w:t>
      </w:r>
    </w:p>
    <w:p w:rsidR="002C3DAF" w:rsidRDefault="002C3DAF" w:rsidP="002C3DAF">
      <w:pPr>
        <w:pStyle w:val="HTMLPreformatted"/>
        <w:rPr>
          <w:rStyle w:val="HTMLCode"/>
        </w:rPr>
      </w:pPr>
      <w:r>
        <w:rPr>
          <w:rStyle w:val="HTMLCode"/>
        </w:rPr>
        <w:t xml:space="preserve">d2 &lt;- </w:t>
      </w:r>
      <w:proofErr w:type="spellStart"/>
      <w:proofErr w:type="gramStart"/>
      <w:r>
        <w:rPr>
          <w:rStyle w:val="HTMLCode"/>
        </w:rPr>
        <w:t>mahalanobis</w:t>
      </w:r>
      <w:proofErr w:type="spellEnd"/>
      <w:r>
        <w:rPr>
          <w:rStyle w:val="HTMLCode"/>
        </w:rPr>
        <w:t>(</w:t>
      </w:r>
      <w:proofErr w:type="gramEnd"/>
      <w:r>
        <w:rPr>
          <w:rStyle w:val="HTMLCode"/>
        </w:rPr>
        <w:t xml:space="preserve">X, center = </w:t>
      </w:r>
      <w:proofErr w:type="spellStart"/>
      <w:r>
        <w:rPr>
          <w:rStyle w:val="HTMLCode"/>
        </w:rPr>
        <w:t>xbar</w:t>
      </w:r>
      <w:proofErr w:type="spellEnd"/>
      <w:r>
        <w:rPr>
          <w:rStyle w:val="HTMLCode"/>
        </w:rPr>
        <w:t xml:space="preserve">, </w:t>
      </w:r>
      <w:proofErr w:type="spellStart"/>
      <w:r>
        <w:rPr>
          <w:rStyle w:val="HTMLCode"/>
        </w:rPr>
        <w:t>cov</w:t>
      </w:r>
      <w:proofErr w:type="spellEnd"/>
      <w:r>
        <w:rPr>
          <w:rStyle w:val="HTMLCode"/>
        </w:rPr>
        <w:t xml:space="preserve"> = S)</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xml:space="preserve"># Add to </w:t>
      </w:r>
      <w:proofErr w:type="spellStart"/>
      <w:r>
        <w:rPr>
          <w:rStyle w:val="HTMLCode"/>
        </w:rPr>
        <w:t>dataframe</w:t>
      </w:r>
      <w:proofErr w:type="spellEnd"/>
    </w:p>
    <w:p w:rsidR="002C3DAF" w:rsidRDefault="002C3DAF" w:rsidP="002C3DAF">
      <w:pPr>
        <w:pStyle w:val="HTMLPreformatted"/>
        <w:rPr>
          <w:rStyle w:val="HTMLCode"/>
        </w:rPr>
      </w:pPr>
      <w:r>
        <w:rPr>
          <w:rStyle w:val="HTMLCode"/>
        </w:rPr>
        <w:t>wine$d2 &lt;- d2</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Sort and compare to chi-square quantiles</w:t>
      </w:r>
    </w:p>
    <w:p w:rsidR="002C3DAF" w:rsidRDefault="002C3DAF" w:rsidP="002C3DAF">
      <w:pPr>
        <w:pStyle w:val="HTMLPreformatted"/>
        <w:rPr>
          <w:rStyle w:val="HTMLCode"/>
        </w:rPr>
      </w:pPr>
      <w:r>
        <w:rPr>
          <w:rStyle w:val="HTMLCode"/>
        </w:rPr>
        <w:t>d2_sorted &lt;- sort(d2)</w:t>
      </w:r>
    </w:p>
    <w:p w:rsidR="002C3DAF" w:rsidRDefault="002C3DAF" w:rsidP="002C3DAF">
      <w:pPr>
        <w:pStyle w:val="HTMLPreformatted"/>
        <w:rPr>
          <w:rStyle w:val="HTMLCode"/>
        </w:rPr>
      </w:pPr>
      <w:proofErr w:type="spellStart"/>
      <w:r>
        <w:rPr>
          <w:rStyle w:val="HTMLCode"/>
        </w:rPr>
        <w:t>qq_chisq</w:t>
      </w:r>
      <w:proofErr w:type="spellEnd"/>
      <w:r>
        <w:rPr>
          <w:rStyle w:val="HTMLCode"/>
        </w:rPr>
        <w:t xml:space="preserve"> &lt;- </w:t>
      </w:r>
      <w:proofErr w:type="spellStart"/>
      <w:proofErr w:type="gramStart"/>
      <w:r>
        <w:rPr>
          <w:rStyle w:val="HTMLCode"/>
        </w:rPr>
        <w:t>qchisq</w:t>
      </w:r>
      <w:proofErr w:type="spellEnd"/>
      <w:r>
        <w:rPr>
          <w:rStyle w:val="HTMLCode"/>
        </w:rPr>
        <w:t>(</w:t>
      </w:r>
      <w:proofErr w:type="gramEnd"/>
      <w:r>
        <w:rPr>
          <w:rStyle w:val="HTMLCode"/>
        </w:rPr>
        <w:t>(1:n - 0.5)/n, df = p)</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Plot chi-square plot (like codes file)</w:t>
      </w:r>
    </w:p>
    <w:p w:rsidR="002C3DAF" w:rsidRDefault="002C3DAF" w:rsidP="002C3DAF">
      <w:pPr>
        <w:pStyle w:val="HTMLPreformatted"/>
        <w:rPr>
          <w:rStyle w:val="HTMLCode"/>
        </w:rPr>
      </w:pPr>
      <w:proofErr w:type="gramStart"/>
      <w:r>
        <w:rPr>
          <w:rStyle w:val="HTMLCode"/>
        </w:rPr>
        <w:t>plot(</w:t>
      </w:r>
      <w:proofErr w:type="spellStart"/>
      <w:proofErr w:type="gramEnd"/>
      <w:r>
        <w:rPr>
          <w:rStyle w:val="HTMLCode"/>
        </w:rPr>
        <w:t>qq_chisq</w:t>
      </w:r>
      <w:proofErr w:type="spellEnd"/>
      <w:r>
        <w:rPr>
          <w:rStyle w:val="HTMLCode"/>
        </w:rPr>
        <w:t xml:space="preserve">, d2_sorted, </w:t>
      </w:r>
      <w:proofErr w:type="spellStart"/>
      <w:r>
        <w:rPr>
          <w:rStyle w:val="HTMLCode"/>
        </w:rPr>
        <w:t>xlab</w:t>
      </w:r>
      <w:proofErr w:type="spellEnd"/>
      <w:r>
        <w:rPr>
          <w:rStyle w:val="HTMLCode"/>
        </w:rPr>
        <w:t xml:space="preserve"> = "Chi-square quantiles", </w:t>
      </w:r>
      <w:proofErr w:type="spellStart"/>
      <w:r>
        <w:rPr>
          <w:rStyle w:val="HTMLCode"/>
        </w:rPr>
        <w:t>ylab</w:t>
      </w:r>
      <w:proofErr w:type="spellEnd"/>
      <w:r>
        <w:rPr>
          <w:rStyle w:val="HTMLCode"/>
        </w:rPr>
        <w:t xml:space="preserve"> = "Ordered d^2",</w:t>
      </w:r>
    </w:p>
    <w:p w:rsidR="002C3DAF" w:rsidRDefault="002C3DAF" w:rsidP="002C3DAF">
      <w:pPr>
        <w:pStyle w:val="HTMLPreformatted"/>
        <w:rPr>
          <w:rStyle w:val="HTMLCode"/>
        </w:rPr>
      </w:pPr>
      <w:r>
        <w:rPr>
          <w:rStyle w:val="HTMLCode"/>
        </w:rPr>
        <w:t xml:space="preserve">     main = "Chi-square plot of </w:t>
      </w:r>
      <w:proofErr w:type="spellStart"/>
      <w:r>
        <w:rPr>
          <w:rStyle w:val="HTMLCode"/>
        </w:rPr>
        <w:t>Mahalanobis</w:t>
      </w:r>
      <w:proofErr w:type="spellEnd"/>
      <w:r>
        <w:rPr>
          <w:rStyle w:val="HTMLCode"/>
        </w:rPr>
        <w:t xml:space="preserve"> distances")</w:t>
      </w:r>
    </w:p>
    <w:p w:rsidR="002C3DAF" w:rsidRDefault="002C3DAF" w:rsidP="002C3DAF">
      <w:pPr>
        <w:pStyle w:val="HTMLPreformatted"/>
        <w:rPr>
          <w:rStyle w:val="HTMLCode"/>
        </w:rPr>
      </w:pPr>
      <w:proofErr w:type="spellStart"/>
      <w:r>
        <w:rPr>
          <w:rStyle w:val="HTMLCode"/>
        </w:rPr>
        <w:t>abline</w:t>
      </w:r>
      <w:proofErr w:type="spellEnd"/>
      <w:r>
        <w:rPr>
          <w:rStyle w:val="HTMLCode"/>
        </w:rPr>
        <w:t>(0,</w:t>
      </w:r>
      <w:proofErr w:type="gramStart"/>
      <w:r>
        <w:rPr>
          <w:rStyle w:val="HTMLCode"/>
        </w:rPr>
        <w:t>1,lty</w:t>
      </w:r>
      <w:proofErr w:type="gramEnd"/>
      <w:r>
        <w:rPr>
          <w:rStyle w:val="HTMLCode"/>
        </w:rPr>
        <w:t>=2)</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Threshold for outliers: e.g. 0.975 quantile</w:t>
      </w:r>
    </w:p>
    <w:p w:rsidR="002C3DAF" w:rsidRDefault="002C3DAF" w:rsidP="002C3DAF">
      <w:pPr>
        <w:pStyle w:val="HTMLPreformatted"/>
        <w:rPr>
          <w:rStyle w:val="HTMLCode"/>
        </w:rPr>
      </w:pPr>
      <w:r>
        <w:rPr>
          <w:rStyle w:val="HTMLCode"/>
        </w:rPr>
        <w:t xml:space="preserve">cutoff &lt;- </w:t>
      </w:r>
      <w:proofErr w:type="spellStart"/>
      <w:proofErr w:type="gramStart"/>
      <w:r>
        <w:rPr>
          <w:rStyle w:val="HTMLCode"/>
        </w:rPr>
        <w:t>qchisq</w:t>
      </w:r>
      <w:proofErr w:type="spellEnd"/>
      <w:r>
        <w:rPr>
          <w:rStyle w:val="HTMLCode"/>
        </w:rPr>
        <w:t>(</w:t>
      </w:r>
      <w:proofErr w:type="gramEnd"/>
      <w:r>
        <w:rPr>
          <w:rStyle w:val="HTMLCode"/>
        </w:rPr>
        <w:t>0.975, df = p)</w:t>
      </w:r>
    </w:p>
    <w:p w:rsidR="002C3DAF" w:rsidRDefault="002C3DAF" w:rsidP="002C3DAF">
      <w:pPr>
        <w:pStyle w:val="HTMLPreformatted"/>
        <w:rPr>
          <w:rStyle w:val="HTMLCode"/>
        </w:rPr>
      </w:pPr>
      <w:r>
        <w:rPr>
          <w:rStyle w:val="HTMLCode"/>
        </w:rPr>
        <w:t xml:space="preserve">outliers &lt;- </w:t>
      </w:r>
      <w:proofErr w:type="gramStart"/>
      <w:r>
        <w:rPr>
          <w:rStyle w:val="HTMLCode"/>
        </w:rPr>
        <w:t>which(</w:t>
      </w:r>
      <w:proofErr w:type="gramEnd"/>
      <w:r>
        <w:rPr>
          <w:rStyle w:val="HTMLCode"/>
        </w:rPr>
        <w:t>d2 &gt; cutoff)</w:t>
      </w:r>
    </w:p>
    <w:p w:rsidR="002C3DAF" w:rsidRDefault="002C3DAF" w:rsidP="002C3DAF">
      <w:pPr>
        <w:pStyle w:val="HTMLPreformatted"/>
        <w:rPr>
          <w:rStyle w:val="HTMLCode"/>
        </w:rPr>
      </w:pPr>
      <w:r>
        <w:rPr>
          <w:rStyle w:val="HTMLCode"/>
        </w:rPr>
        <w:t>length(outliers)</w:t>
      </w:r>
    </w:p>
    <w:p w:rsidR="002C3DAF" w:rsidRDefault="002C3DAF" w:rsidP="002C3DAF">
      <w:pPr>
        <w:pStyle w:val="HTMLPreformatted"/>
        <w:rPr>
          <w:rStyle w:val="HTMLCode"/>
        </w:rPr>
      </w:pPr>
      <w:proofErr w:type="spellStart"/>
      <w:r>
        <w:rPr>
          <w:rStyle w:val="HTMLCode"/>
        </w:rPr>
        <w:t>outlier_rows</w:t>
      </w:r>
      <w:proofErr w:type="spellEnd"/>
      <w:r>
        <w:rPr>
          <w:rStyle w:val="HTMLCode"/>
        </w:rPr>
        <w:t xml:space="preserve"> &lt;- </w:t>
      </w:r>
      <w:proofErr w:type="gramStart"/>
      <w:r>
        <w:rPr>
          <w:rStyle w:val="HTMLCode"/>
        </w:rPr>
        <w:t>wine[</w:t>
      </w:r>
      <w:proofErr w:type="gramEnd"/>
      <w:r>
        <w:rPr>
          <w:rStyle w:val="HTMLCode"/>
        </w:rPr>
        <w:t>outliers, c(vars, "quality", "</w:t>
      </w:r>
      <w:proofErr w:type="spellStart"/>
      <w:r>
        <w:rPr>
          <w:rStyle w:val="HTMLCode"/>
        </w:rPr>
        <w:t>quality_cat</w:t>
      </w:r>
      <w:proofErr w:type="spellEnd"/>
      <w:r>
        <w:rPr>
          <w:rStyle w:val="HTMLCode"/>
        </w:rPr>
        <w:t>", "d2")]</w:t>
      </w:r>
    </w:p>
    <w:p w:rsidR="002C3DAF" w:rsidRDefault="002C3DAF" w:rsidP="002C3DAF">
      <w:pPr>
        <w:pStyle w:val="HTMLPreformatted"/>
        <w:rPr>
          <w:rStyle w:val="HTMLCode"/>
        </w:rPr>
      </w:pPr>
      <w:proofErr w:type="spellStart"/>
      <w:r>
        <w:rPr>
          <w:rStyle w:val="HTMLCode"/>
        </w:rPr>
        <w:lastRenderedPageBreak/>
        <w:t>outlier_rows</w:t>
      </w:r>
      <w:proofErr w:type="spellEnd"/>
    </w:p>
    <w:p w:rsidR="002C3DAF" w:rsidRDefault="002C3DAF" w:rsidP="002C3DAF">
      <w:pPr>
        <w:pStyle w:val="NormalWeb"/>
      </w:pPr>
      <w:r>
        <w:rPr>
          <w:rStyle w:val="Strong"/>
          <w:rFonts w:eastAsiaTheme="majorEastAsia"/>
        </w:rPr>
        <w:t>Interpretation guidance:</w:t>
      </w:r>
    </w:p>
    <w:p w:rsidR="002C3DAF" w:rsidRDefault="002C3DAF" w:rsidP="002C3DAF">
      <w:pPr>
        <w:pStyle w:val="NormalWeb"/>
        <w:numPr>
          <w:ilvl w:val="0"/>
          <w:numId w:val="21"/>
        </w:numPr>
      </w:pPr>
      <w:r>
        <w:t>If the chi-square plot roughly follows the 45° line for most points, multivariate normality is plausible.</w:t>
      </w:r>
    </w:p>
    <w:p w:rsidR="002C3DAF" w:rsidRDefault="002C3DAF" w:rsidP="002C3DAF">
      <w:pPr>
        <w:pStyle w:val="NormalWeb"/>
        <w:numPr>
          <w:ilvl w:val="0"/>
          <w:numId w:val="21"/>
        </w:numPr>
      </w:pPr>
      <w:r>
        <w:t xml:space="preserve">Points far above the line are outliers. Use </w:t>
      </w:r>
      <w:r>
        <w:rPr>
          <w:rStyle w:val="HTMLCode"/>
        </w:rPr>
        <w:t>cutoff</w:t>
      </w:r>
      <w:r>
        <w:t xml:space="preserve"> (e.g. chi-square 0.975) to flag outliers.</w:t>
      </w:r>
    </w:p>
    <w:p w:rsidR="002C3DAF" w:rsidRDefault="002C3DAF" w:rsidP="002C3DAF">
      <w:pPr>
        <w:pStyle w:val="NormalWeb"/>
        <w:numPr>
          <w:ilvl w:val="0"/>
          <w:numId w:val="21"/>
        </w:numPr>
      </w:pPr>
      <w:proofErr w:type="gramStart"/>
      <w:r>
        <w:t>Additionally</w:t>
      </w:r>
      <w:proofErr w:type="gramEnd"/>
      <w:r>
        <w:t xml:space="preserve"> inspect univariate boxplots of each variable to see which variables drive outliers.</w:t>
      </w:r>
    </w:p>
    <w:p w:rsidR="002C3DAF" w:rsidRDefault="002C3DAF" w:rsidP="002C3DAF">
      <w:pPr>
        <w:pStyle w:val="NormalWeb"/>
      </w:pPr>
      <w:r>
        <w:rPr>
          <w:rStyle w:val="Strong"/>
          <w:rFonts w:eastAsiaTheme="majorEastAsia"/>
        </w:rPr>
        <w:t>Optional tests:</w:t>
      </w:r>
    </w:p>
    <w:p w:rsidR="002C3DAF" w:rsidRDefault="002C3DAF" w:rsidP="002C3DAF">
      <w:pPr>
        <w:pStyle w:val="HTMLPreformatted"/>
        <w:rPr>
          <w:rStyle w:val="HTMLCode"/>
        </w:rPr>
      </w:pPr>
      <w:r>
        <w:rPr>
          <w:rStyle w:val="HTMLCode"/>
        </w:rPr>
        <w:t># Multivariate normality tests (MVN package)</w:t>
      </w:r>
    </w:p>
    <w:p w:rsidR="002C3DAF" w:rsidRDefault="002C3DAF" w:rsidP="002C3DAF">
      <w:pPr>
        <w:pStyle w:val="HTMLPreformatted"/>
        <w:rPr>
          <w:rStyle w:val="HTMLCode"/>
        </w:rPr>
      </w:pPr>
      <w:proofErr w:type="gramStart"/>
      <w:r>
        <w:rPr>
          <w:rStyle w:val="HTMLCode"/>
        </w:rPr>
        <w:t>library(</w:t>
      </w:r>
      <w:proofErr w:type="gramEnd"/>
      <w:r>
        <w:rPr>
          <w:rStyle w:val="HTMLCode"/>
        </w:rPr>
        <w:t>MVN)</w:t>
      </w:r>
    </w:p>
    <w:p w:rsidR="002C3DAF" w:rsidRDefault="002C3DAF" w:rsidP="002C3DAF">
      <w:pPr>
        <w:pStyle w:val="HTMLPreformatted"/>
        <w:rPr>
          <w:rStyle w:val="HTMLCode"/>
        </w:rPr>
      </w:pPr>
      <w:proofErr w:type="spellStart"/>
      <w:r>
        <w:rPr>
          <w:rStyle w:val="HTMLCode"/>
        </w:rPr>
        <w:t>mvn_result</w:t>
      </w:r>
      <w:proofErr w:type="spellEnd"/>
      <w:r>
        <w:rPr>
          <w:rStyle w:val="HTMLCode"/>
        </w:rPr>
        <w:t xml:space="preserve"> &lt;- </w:t>
      </w:r>
      <w:proofErr w:type="spellStart"/>
      <w:proofErr w:type="gramStart"/>
      <w:r>
        <w:rPr>
          <w:rStyle w:val="HTMLCode"/>
        </w:rPr>
        <w:t>mvn</w:t>
      </w:r>
      <w:proofErr w:type="spellEnd"/>
      <w:r>
        <w:rPr>
          <w:rStyle w:val="HTMLCode"/>
        </w:rPr>
        <w:t>(</w:t>
      </w:r>
      <w:proofErr w:type="gramEnd"/>
      <w:r>
        <w:rPr>
          <w:rStyle w:val="HTMLCode"/>
        </w:rPr>
        <w:t xml:space="preserve">data = X, </w:t>
      </w:r>
      <w:proofErr w:type="spellStart"/>
      <w:r>
        <w:rPr>
          <w:rStyle w:val="HTMLCode"/>
        </w:rPr>
        <w:t>mvnTest</w:t>
      </w:r>
      <w:proofErr w:type="spellEnd"/>
      <w:r>
        <w:rPr>
          <w:rStyle w:val="HTMLCode"/>
        </w:rPr>
        <w:t xml:space="preserve"> = c("</w:t>
      </w:r>
      <w:proofErr w:type="spellStart"/>
      <w:r>
        <w:rPr>
          <w:rStyle w:val="HTMLCode"/>
        </w:rPr>
        <w:t>mardia</w:t>
      </w:r>
      <w:proofErr w:type="spellEnd"/>
      <w:r>
        <w:rPr>
          <w:rStyle w:val="HTMLCode"/>
        </w:rPr>
        <w:t>","</w:t>
      </w:r>
      <w:proofErr w:type="spellStart"/>
      <w:r>
        <w:rPr>
          <w:rStyle w:val="HTMLCode"/>
        </w:rPr>
        <w:t>hz</w:t>
      </w:r>
      <w:proofErr w:type="spellEnd"/>
      <w:r>
        <w:rPr>
          <w:rStyle w:val="HTMLCode"/>
        </w:rPr>
        <w:t>","</w:t>
      </w:r>
      <w:proofErr w:type="spellStart"/>
      <w:r>
        <w:rPr>
          <w:rStyle w:val="HTMLCode"/>
        </w:rPr>
        <w:t>royston</w:t>
      </w:r>
      <w:proofErr w:type="spellEnd"/>
      <w:r>
        <w:rPr>
          <w:rStyle w:val="HTMLCode"/>
        </w:rPr>
        <w:t>"))</w:t>
      </w:r>
    </w:p>
    <w:p w:rsidR="002C3DAF" w:rsidRDefault="002C3DAF" w:rsidP="002C3DAF">
      <w:pPr>
        <w:pStyle w:val="HTMLPreformatted"/>
        <w:rPr>
          <w:rStyle w:val="HTMLCode"/>
        </w:rPr>
      </w:pPr>
      <w:r>
        <w:rPr>
          <w:rStyle w:val="HTMLCode"/>
        </w:rPr>
        <w:t>print(</w:t>
      </w:r>
      <w:proofErr w:type="spellStart"/>
      <w:r>
        <w:rPr>
          <w:rStyle w:val="HTMLCode"/>
        </w:rPr>
        <w:t>mvn_result$multivariateNormality</w:t>
      </w:r>
      <w:proofErr w:type="spellEnd"/>
      <w:r>
        <w:rPr>
          <w:rStyle w:val="HTMLCode"/>
        </w:rPr>
        <w:t>)</w:t>
      </w:r>
    </w:p>
    <w:p w:rsidR="002C3DAF" w:rsidRDefault="002C3DAF" w:rsidP="002C3DAF">
      <w:pPr>
        <w:pStyle w:val="NormalWeb"/>
      </w:pPr>
      <w:r>
        <w:rPr>
          <w:rStyle w:val="Strong"/>
          <w:rFonts w:eastAsiaTheme="majorEastAsia"/>
        </w:rPr>
        <w:t>What to report in the exam:</w:t>
      </w:r>
    </w:p>
    <w:p w:rsidR="002C3DAF" w:rsidRDefault="002C3DAF" w:rsidP="002C3DAF">
      <w:pPr>
        <w:pStyle w:val="NormalWeb"/>
        <w:numPr>
          <w:ilvl w:val="0"/>
          <w:numId w:val="22"/>
        </w:numPr>
      </w:pPr>
      <w:r>
        <w:t xml:space="preserve">Present the chi-square plot, list indices and features of flagged outliers and comment whether deviations likely violate MVN assumption. (Use </w:t>
      </w:r>
      <w:proofErr w:type="spellStart"/>
      <w:r>
        <w:t>Mahalanobis</w:t>
      </w:r>
      <w:proofErr w:type="spellEnd"/>
      <w:r>
        <w:t xml:space="preserve"> + quantile threshold.) This approach is demonstrated in the codes file (chi-square plot and d^2 computation). </w:t>
      </w:r>
    </w:p>
    <w:p w:rsidR="002C3DAF" w:rsidRDefault="002C3DAF" w:rsidP="002C3DAF">
      <w:r>
        <w:pict>
          <v:rect id="_x0000_i1042" style="width:0;height:1.5pt" o:hralign="center" o:hrstd="t" o:hr="t" fillcolor="#a0a0a0" stroked="f"/>
        </w:pict>
      </w:r>
    </w:p>
    <w:p w:rsidR="002C3DAF" w:rsidRDefault="002C3DAF" w:rsidP="002C3DAF">
      <w:pPr>
        <w:pStyle w:val="Heading1"/>
      </w:pPr>
      <w:r>
        <w:t>Q2 — Factor analysis on Wine Quality data</w:t>
      </w:r>
    </w:p>
    <w:p w:rsidR="002C3DAF" w:rsidRDefault="002C3DAF" w:rsidP="002C3DAF">
      <w:pPr>
        <w:pStyle w:val="NormalWeb"/>
      </w:pPr>
      <w:r>
        <w:rPr>
          <w:rStyle w:val="Strong"/>
          <w:rFonts w:eastAsiaTheme="majorEastAsia"/>
        </w:rPr>
        <w:t>Theory (brief):</w:t>
      </w:r>
    </w:p>
    <w:p w:rsidR="002C3DAF" w:rsidRDefault="002C3DAF" w:rsidP="002C3DAF">
      <w:pPr>
        <w:pStyle w:val="NormalWeb"/>
        <w:numPr>
          <w:ilvl w:val="0"/>
          <w:numId w:val="23"/>
        </w:numPr>
      </w:pPr>
      <w:r>
        <w:t xml:space="preserve">Factor analysis models the covariance of p observed variables as </w:t>
      </w:r>
      <w:proofErr w:type="gramStart"/>
      <w:r>
        <w:t>( \</w:t>
      </w:r>
      <w:proofErr w:type="gramEnd"/>
      <w:r>
        <w:t>Sigma = \Lambda \Lambda' + \Psi), where (\Lambda) are the factor loadings (</w:t>
      </w:r>
      <w:proofErr w:type="spellStart"/>
      <w:r>
        <w:t>p×m</w:t>
      </w:r>
      <w:proofErr w:type="spellEnd"/>
      <w:r>
        <w:t>), and (\Psi) is diagonal of specific variances. We choose number of factors m via eigenvalues &gt;1 rule or scree plot or cumulative variance explained.</w:t>
      </w:r>
    </w:p>
    <w:p w:rsidR="002C3DAF" w:rsidRDefault="002C3DAF" w:rsidP="002C3DAF">
      <w:pPr>
        <w:pStyle w:val="NormalWeb"/>
      </w:pPr>
      <w:r>
        <w:rPr>
          <w:rStyle w:val="Strong"/>
          <w:rFonts w:eastAsiaTheme="majorEastAsia"/>
        </w:rPr>
        <w:t xml:space="preserve">R code (pattern from </w:t>
      </w:r>
      <w:r>
        <w:rPr>
          <w:rStyle w:val="HTMLCode"/>
          <w:b/>
          <w:bCs/>
        </w:rPr>
        <w:t>STAT-403 Codes.pdf</w:t>
      </w:r>
      <w:r>
        <w:rPr>
          <w:rStyle w:val="Strong"/>
          <w:rFonts w:eastAsiaTheme="majorEastAsia"/>
        </w:rPr>
        <w:t xml:space="preserve"> using </w:t>
      </w:r>
      <w:proofErr w:type="spellStart"/>
      <w:r>
        <w:rPr>
          <w:rStyle w:val="HTMLCode"/>
          <w:b/>
          <w:bCs/>
        </w:rPr>
        <w:t>factanal</w:t>
      </w:r>
      <w:proofErr w:type="spellEnd"/>
      <w:r>
        <w:rPr>
          <w:rStyle w:val="Strong"/>
          <w:rFonts w:eastAsiaTheme="majorEastAsia"/>
        </w:rPr>
        <w:t xml:space="preserve"> and PCA):</w:t>
      </w:r>
    </w:p>
    <w:p w:rsidR="002C3DAF" w:rsidRDefault="002C3DAF" w:rsidP="002C3DAF">
      <w:pPr>
        <w:pStyle w:val="HTMLPreformatted"/>
        <w:rPr>
          <w:rStyle w:val="HTMLCode"/>
        </w:rPr>
      </w:pPr>
      <w:r>
        <w:rPr>
          <w:rStyle w:val="HTMLCode"/>
        </w:rPr>
        <w:t># Standardize data (factor analysis usually uses correlation matrix)</w:t>
      </w:r>
    </w:p>
    <w:p w:rsidR="002C3DAF" w:rsidRDefault="002C3DAF" w:rsidP="002C3DAF">
      <w:pPr>
        <w:pStyle w:val="HTMLPreformatted"/>
        <w:rPr>
          <w:rStyle w:val="HTMLCode"/>
        </w:rPr>
      </w:pPr>
      <w:proofErr w:type="spellStart"/>
      <w:r>
        <w:rPr>
          <w:rStyle w:val="HTMLCode"/>
        </w:rPr>
        <w:t>X_std</w:t>
      </w:r>
      <w:proofErr w:type="spellEnd"/>
      <w:r>
        <w:rPr>
          <w:rStyle w:val="HTMLCode"/>
        </w:rPr>
        <w:t xml:space="preserve"> &lt;- scale(X)</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Determine number of factors: eigenvalues of correlation matrix and scree</w:t>
      </w:r>
    </w:p>
    <w:p w:rsidR="002C3DAF" w:rsidRDefault="002C3DAF" w:rsidP="002C3DAF">
      <w:pPr>
        <w:pStyle w:val="HTMLPreformatted"/>
        <w:rPr>
          <w:rStyle w:val="HTMLCode"/>
        </w:rPr>
      </w:pPr>
      <w:r>
        <w:rPr>
          <w:rStyle w:val="HTMLCode"/>
        </w:rPr>
        <w:t xml:space="preserve">R &lt;- </w:t>
      </w:r>
      <w:proofErr w:type="spellStart"/>
      <w:r>
        <w:rPr>
          <w:rStyle w:val="HTMLCode"/>
        </w:rPr>
        <w:t>cor</w:t>
      </w:r>
      <w:proofErr w:type="spellEnd"/>
      <w:r>
        <w:rPr>
          <w:rStyle w:val="HTMLCode"/>
        </w:rPr>
        <w:t>(X)</w:t>
      </w:r>
    </w:p>
    <w:p w:rsidR="002C3DAF" w:rsidRDefault="002C3DAF" w:rsidP="002C3DAF">
      <w:pPr>
        <w:pStyle w:val="HTMLPreformatted"/>
        <w:rPr>
          <w:rStyle w:val="HTMLCode"/>
        </w:rPr>
      </w:pPr>
      <w:proofErr w:type="spellStart"/>
      <w:r>
        <w:rPr>
          <w:rStyle w:val="HTMLCode"/>
        </w:rPr>
        <w:t>ev</w:t>
      </w:r>
      <w:proofErr w:type="spellEnd"/>
      <w:r>
        <w:rPr>
          <w:rStyle w:val="HTMLCode"/>
        </w:rPr>
        <w:t xml:space="preserve"> &lt;- eigen(R)$values</w:t>
      </w:r>
    </w:p>
    <w:p w:rsidR="002C3DAF" w:rsidRDefault="002C3DAF" w:rsidP="002C3DAF">
      <w:pPr>
        <w:pStyle w:val="HTMLPreformatted"/>
        <w:rPr>
          <w:rStyle w:val="HTMLCode"/>
        </w:rPr>
      </w:pPr>
      <w:proofErr w:type="spellStart"/>
      <w:r>
        <w:rPr>
          <w:rStyle w:val="HTMLCode"/>
        </w:rPr>
        <w:t>ev</w:t>
      </w:r>
      <w:proofErr w:type="spellEnd"/>
    </w:p>
    <w:p w:rsidR="002C3DAF" w:rsidRDefault="002C3DAF" w:rsidP="002C3DAF">
      <w:pPr>
        <w:pStyle w:val="HTMLPreformatted"/>
        <w:rPr>
          <w:rStyle w:val="HTMLCode"/>
        </w:rPr>
      </w:pPr>
      <w:proofErr w:type="gramStart"/>
      <w:r>
        <w:rPr>
          <w:rStyle w:val="HTMLCode"/>
        </w:rPr>
        <w:t>plot(</w:t>
      </w:r>
      <w:proofErr w:type="spellStart"/>
      <w:proofErr w:type="gramEnd"/>
      <w:r>
        <w:rPr>
          <w:rStyle w:val="HTMLCode"/>
        </w:rPr>
        <w:t>ev</w:t>
      </w:r>
      <w:proofErr w:type="spellEnd"/>
      <w:r>
        <w:rPr>
          <w:rStyle w:val="HTMLCode"/>
        </w:rPr>
        <w:t xml:space="preserve">, type="b", </w:t>
      </w:r>
      <w:proofErr w:type="spellStart"/>
      <w:r>
        <w:rPr>
          <w:rStyle w:val="HTMLCode"/>
        </w:rPr>
        <w:t>ylab</w:t>
      </w:r>
      <w:proofErr w:type="spellEnd"/>
      <w:r>
        <w:rPr>
          <w:rStyle w:val="HTMLCode"/>
        </w:rPr>
        <w:t xml:space="preserve">="Eigenvalues", </w:t>
      </w:r>
      <w:proofErr w:type="spellStart"/>
      <w:r>
        <w:rPr>
          <w:rStyle w:val="HTMLCode"/>
        </w:rPr>
        <w:t>xlab</w:t>
      </w:r>
      <w:proofErr w:type="spellEnd"/>
      <w:r>
        <w:rPr>
          <w:rStyle w:val="HTMLCode"/>
        </w:rPr>
        <w:t>="Component", main="Scree plot (correlation)")</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Rule-of-thumb: eigenvalues &gt; 1, or look for elbow in scree.</w:t>
      </w:r>
    </w:p>
    <w:p w:rsidR="002C3DAF" w:rsidRDefault="002C3DAF" w:rsidP="002C3DAF">
      <w:pPr>
        <w:pStyle w:val="HTMLPreformatted"/>
        <w:rPr>
          <w:rStyle w:val="HTMLCode"/>
        </w:rPr>
      </w:pPr>
      <w:r>
        <w:rPr>
          <w:rStyle w:val="HTMLCode"/>
        </w:rPr>
        <w:t># Suppose after inspection we choose m factors (say m = 2 or 3) — choose per eigenvalues.</w:t>
      </w:r>
    </w:p>
    <w:p w:rsidR="002C3DAF" w:rsidRDefault="002C3DAF" w:rsidP="002C3DAF">
      <w:pPr>
        <w:pStyle w:val="HTMLPreformatted"/>
        <w:rPr>
          <w:rStyle w:val="HTMLCode"/>
        </w:rPr>
      </w:pPr>
      <w:r>
        <w:rPr>
          <w:rStyle w:val="HTMLCode"/>
        </w:rPr>
        <w:t xml:space="preserve">m &lt;- 2   # set after inspecting </w:t>
      </w:r>
      <w:proofErr w:type="spellStart"/>
      <w:r>
        <w:rPr>
          <w:rStyle w:val="HTMLCode"/>
        </w:rPr>
        <w:t>ev</w:t>
      </w:r>
      <w:proofErr w:type="spellEnd"/>
      <w:r>
        <w:rPr>
          <w:rStyle w:val="HTMLCode"/>
        </w:rPr>
        <w:t xml:space="preserve"> / scree</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Factor analysis via maximum likelihood (or method = "pc")</w:t>
      </w:r>
    </w:p>
    <w:p w:rsidR="002C3DAF" w:rsidRDefault="002C3DAF" w:rsidP="002C3DAF">
      <w:pPr>
        <w:pStyle w:val="HTMLPreformatted"/>
        <w:rPr>
          <w:rStyle w:val="HTMLCode"/>
        </w:rPr>
      </w:pPr>
      <w:proofErr w:type="spellStart"/>
      <w:r>
        <w:rPr>
          <w:rStyle w:val="HTMLCode"/>
        </w:rPr>
        <w:t>fac_mle</w:t>
      </w:r>
      <w:proofErr w:type="spellEnd"/>
      <w:r>
        <w:rPr>
          <w:rStyle w:val="HTMLCode"/>
        </w:rPr>
        <w:t xml:space="preserve"> &lt;- </w:t>
      </w:r>
      <w:proofErr w:type="spellStart"/>
      <w:proofErr w:type="gramStart"/>
      <w:r>
        <w:rPr>
          <w:rStyle w:val="HTMLCode"/>
        </w:rPr>
        <w:t>factanal</w:t>
      </w:r>
      <w:proofErr w:type="spellEnd"/>
      <w:r>
        <w:rPr>
          <w:rStyle w:val="HTMLCode"/>
        </w:rPr>
        <w:t>(</w:t>
      </w:r>
      <w:proofErr w:type="gramEnd"/>
      <w:r>
        <w:rPr>
          <w:rStyle w:val="HTMLCode"/>
        </w:rPr>
        <w:t>x = X, factors = m, rotation = "varimax", scores = "regression")</w:t>
      </w:r>
    </w:p>
    <w:p w:rsidR="002C3DAF" w:rsidRDefault="002C3DAF" w:rsidP="002C3DAF">
      <w:pPr>
        <w:pStyle w:val="HTMLPreformatted"/>
        <w:rPr>
          <w:rStyle w:val="HTMLCode"/>
        </w:rPr>
      </w:pPr>
      <w:r>
        <w:rPr>
          <w:rStyle w:val="HTMLCode"/>
        </w:rPr>
        <w:t>print(</w:t>
      </w:r>
      <w:proofErr w:type="spellStart"/>
      <w:r>
        <w:rPr>
          <w:rStyle w:val="HTMLCode"/>
        </w:rPr>
        <w:t>fac_mle</w:t>
      </w:r>
      <w:proofErr w:type="spellEnd"/>
      <w:r>
        <w:rPr>
          <w:rStyle w:val="HTMLCode"/>
        </w:rPr>
        <w:t>)</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xml:space="preserve"># Extract loadings, </w:t>
      </w:r>
      <w:proofErr w:type="spellStart"/>
      <w:r>
        <w:rPr>
          <w:rStyle w:val="HTMLCode"/>
        </w:rPr>
        <w:t>uniquenesses</w:t>
      </w:r>
      <w:proofErr w:type="spellEnd"/>
      <w:r>
        <w:rPr>
          <w:rStyle w:val="HTMLCode"/>
        </w:rPr>
        <w:t xml:space="preserve"> (specific variances), communalities</w:t>
      </w:r>
    </w:p>
    <w:p w:rsidR="002C3DAF" w:rsidRDefault="002C3DAF" w:rsidP="002C3DAF">
      <w:pPr>
        <w:pStyle w:val="HTMLPreformatted"/>
        <w:rPr>
          <w:rStyle w:val="HTMLCode"/>
        </w:rPr>
      </w:pPr>
      <w:proofErr w:type="spellStart"/>
      <w:r>
        <w:rPr>
          <w:rStyle w:val="HTMLCode"/>
        </w:rPr>
        <w:t>loadings_mat</w:t>
      </w:r>
      <w:proofErr w:type="spellEnd"/>
      <w:r>
        <w:rPr>
          <w:rStyle w:val="HTMLCode"/>
        </w:rPr>
        <w:t xml:space="preserve"> &lt;- </w:t>
      </w:r>
      <w:proofErr w:type="spellStart"/>
      <w:proofErr w:type="gramStart"/>
      <w:r>
        <w:rPr>
          <w:rStyle w:val="HTMLCode"/>
        </w:rPr>
        <w:t>as.matrix</w:t>
      </w:r>
      <w:proofErr w:type="spellEnd"/>
      <w:proofErr w:type="gramEnd"/>
      <w:r>
        <w:rPr>
          <w:rStyle w:val="HTMLCode"/>
        </w:rPr>
        <w:t>(</w:t>
      </w:r>
      <w:proofErr w:type="spellStart"/>
      <w:r>
        <w:rPr>
          <w:rStyle w:val="HTMLCode"/>
        </w:rPr>
        <w:t>fac_mle$loadings</w:t>
      </w:r>
      <w:proofErr w:type="spellEnd"/>
      <w:r>
        <w:rPr>
          <w:rStyle w:val="HTMLCode"/>
        </w:rPr>
        <w:t>)</w:t>
      </w:r>
    </w:p>
    <w:p w:rsidR="002C3DAF" w:rsidRDefault="002C3DAF" w:rsidP="002C3DAF">
      <w:pPr>
        <w:pStyle w:val="HTMLPreformatted"/>
        <w:rPr>
          <w:rStyle w:val="HTMLCode"/>
        </w:rPr>
      </w:pPr>
      <w:proofErr w:type="spellStart"/>
      <w:r>
        <w:rPr>
          <w:rStyle w:val="HTMLCode"/>
        </w:rPr>
        <w:t>uniquenesses</w:t>
      </w:r>
      <w:proofErr w:type="spellEnd"/>
      <w:r>
        <w:rPr>
          <w:rStyle w:val="HTMLCode"/>
        </w:rPr>
        <w:t xml:space="preserve"> &lt;- </w:t>
      </w:r>
      <w:proofErr w:type="spellStart"/>
      <w:r>
        <w:rPr>
          <w:rStyle w:val="HTMLCode"/>
        </w:rPr>
        <w:t>fac_mle$uniquenesses</w:t>
      </w:r>
      <w:proofErr w:type="spellEnd"/>
    </w:p>
    <w:p w:rsidR="002C3DAF" w:rsidRDefault="002C3DAF" w:rsidP="002C3DAF">
      <w:pPr>
        <w:pStyle w:val="HTMLPreformatted"/>
        <w:rPr>
          <w:rStyle w:val="HTMLCode"/>
        </w:rPr>
      </w:pPr>
      <w:r>
        <w:rPr>
          <w:rStyle w:val="HTMLCode"/>
        </w:rPr>
        <w:t xml:space="preserve">communalities &lt;- 1 - </w:t>
      </w:r>
      <w:proofErr w:type="spellStart"/>
      <w:r>
        <w:rPr>
          <w:rStyle w:val="HTMLCode"/>
        </w:rPr>
        <w:t>uniquenesses</w:t>
      </w:r>
      <w:proofErr w:type="spellEnd"/>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Proportion variance explained by factors:</w:t>
      </w:r>
    </w:p>
    <w:p w:rsidR="002C3DAF" w:rsidRDefault="002C3DAF" w:rsidP="002C3DAF">
      <w:pPr>
        <w:pStyle w:val="HTMLPreformatted"/>
        <w:rPr>
          <w:rStyle w:val="HTMLCode"/>
        </w:rPr>
      </w:pPr>
      <w:r>
        <w:rPr>
          <w:rStyle w:val="HTMLCode"/>
        </w:rPr>
        <w:t># For correlation-based FA, total variance = p. Variance explained = sum of squared loadings per factor.</w:t>
      </w:r>
    </w:p>
    <w:p w:rsidR="002C3DAF" w:rsidRDefault="002C3DAF" w:rsidP="002C3DAF">
      <w:pPr>
        <w:pStyle w:val="HTMLPreformatted"/>
        <w:rPr>
          <w:rStyle w:val="HTMLCode"/>
        </w:rPr>
      </w:pPr>
      <w:proofErr w:type="spellStart"/>
      <w:r>
        <w:rPr>
          <w:rStyle w:val="HTMLCode"/>
        </w:rPr>
        <w:t>prop_variance_explained</w:t>
      </w:r>
      <w:proofErr w:type="spellEnd"/>
      <w:r>
        <w:rPr>
          <w:rStyle w:val="HTMLCode"/>
        </w:rPr>
        <w:t xml:space="preserve"> &lt;- sum(loadings_mat^2) / p</w:t>
      </w:r>
    </w:p>
    <w:p w:rsidR="002C3DAF" w:rsidRDefault="002C3DAF" w:rsidP="002C3DAF">
      <w:pPr>
        <w:pStyle w:val="HTMLPreformatted"/>
        <w:rPr>
          <w:rStyle w:val="HTMLCode"/>
        </w:rPr>
      </w:pPr>
      <w:proofErr w:type="spellStart"/>
      <w:r>
        <w:rPr>
          <w:rStyle w:val="HTMLCode"/>
        </w:rPr>
        <w:t>prop_variance_explained</w:t>
      </w:r>
      <w:proofErr w:type="spellEnd"/>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Boxplots for each factor score</w:t>
      </w:r>
    </w:p>
    <w:p w:rsidR="002C3DAF" w:rsidRDefault="002C3DAF" w:rsidP="002C3DAF">
      <w:pPr>
        <w:pStyle w:val="HTMLPreformatted"/>
        <w:rPr>
          <w:rStyle w:val="HTMLCode"/>
        </w:rPr>
      </w:pPr>
      <w:proofErr w:type="spellStart"/>
      <w:r>
        <w:rPr>
          <w:rStyle w:val="HTMLCode"/>
        </w:rPr>
        <w:t>factor_scores</w:t>
      </w:r>
      <w:proofErr w:type="spellEnd"/>
      <w:r>
        <w:rPr>
          <w:rStyle w:val="HTMLCode"/>
        </w:rPr>
        <w:t xml:space="preserve"> &lt;- </w:t>
      </w:r>
      <w:proofErr w:type="spellStart"/>
      <w:r>
        <w:rPr>
          <w:rStyle w:val="HTMLCode"/>
        </w:rPr>
        <w:t>as.</w:t>
      </w:r>
      <w:proofErr w:type="gramStart"/>
      <w:r>
        <w:rPr>
          <w:rStyle w:val="HTMLCode"/>
        </w:rPr>
        <w:t>data.frame</w:t>
      </w:r>
      <w:proofErr w:type="spellEnd"/>
      <w:proofErr w:type="gramEnd"/>
      <w:r>
        <w:rPr>
          <w:rStyle w:val="HTMLCode"/>
        </w:rPr>
        <w:t>(</w:t>
      </w:r>
      <w:proofErr w:type="spellStart"/>
      <w:r>
        <w:rPr>
          <w:rStyle w:val="HTMLCode"/>
        </w:rPr>
        <w:t>fac_mle$scores</w:t>
      </w:r>
      <w:proofErr w:type="spellEnd"/>
      <w:r>
        <w:rPr>
          <w:rStyle w:val="HTMLCode"/>
        </w:rPr>
        <w:t>)</w:t>
      </w:r>
    </w:p>
    <w:p w:rsidR="002C3DAF" w:rsidRDefault="002C3DAF" w:rsidP="002C3DAF">
      <w:pPr>
        <w:pStyle w:val="HTMLPreformatted"/>
        <w:rPr>
          <w:rStyle w:val="HTMLCode"/>
        </w:rPr>
      </w:pPr>
      <w:r>
        <w:rPr>
          <w:rStyle w:val="HTMLCode"/>
        </w:rPr>
        <w:t>names(</w:t>
      </w:r>
      <w:proofErr w:type="spellStart"/>
      <w:r>
        <w:rPr>
          <w:rStyle w:val="HTMLCode"/>
        </w:rPr>
        <w:t>factor_scores</w:t>
      </w:r>
      <w:proofErr w:type="spellEnd"/>
      <w:r>
        <w:rPr>
          <w:rStyle w:val="HTMLCode"/>
        </w:rPr>
        <w:t>) &lt;- paste0("F",1:m)</w:t>
      </w:r>
    </w:p>
    <w:p w:rsidR="002C3DAF" w:rsidRDefault="002C3DAF" w:rsidP="002C3DAF">
      <w:pPr>
        <w:pStyle w:val="HTMLPreformatted"/>
        <w:rPr>
          <w:rStyle w:val="HTMLCode"/>
        </w:rPr>
      </w:pPr>
      <w:proofErr w:type="gramStart"/>
      <w:r>
        <w:rPr>
          <w:rStyle w:val="HTMLCode"/>
        </w:rPr>
        <w:t>boxplot(</w:t>
      </w:r>
      <w:proofErr w:type="spellStart"/>
      <w:proofErr w:type="gramEnd"/>
      <w:r>
        <w:rPr>
          <w:rStyle w:val="HTMLCode"/>
        </w:rPr>
        <w:t>factor_scores</w:t>
      </w:r>
      <w:proofErr w:type="spellEnd"/>
      <w:r>
        <w:rPr>
          <w:rStyle w:val="HTMLCode"/>
        </w:rPr>
        <w:t>, main = "Boxplots of factor scores")</w:t>
      </w:r>
    </w:p>
    <w:p w:rsidR="002C3DAF" w:rsidRDefault="002C3DAF" w:rsidP="002C3DAF">
      <w:pPr>
        <w:pStyle w:val="NormalWeb"/>
      </w:pPr>
      <w:r>
        <w:rPr>
          <w:rStyle w:val="Strong"/>
          <w:rFonts w:eastAsiaTheme="majorEastAsia"/>
        </w:rPr>
        <w:t xml:space="preserve">What to compute &amp; report (answer items </w:t>
      </w:r>
      <w:proofErr w:type="spellStart"/>
      <w:r>
        <w:rPr>
          <w:rStyle w:val="Strong"/>
          <w:rFonts w:eastAsiaTheme="majorEastAsia"/>
        </w:rPr>
        <w:t>i</w:t>
      </w:r>
      <w:proofErr w:type="spellEnd"/>
      <w:r>
        <w:rPr>
          <w:rStyle w:val="Strong"/>
          <w:rFonts w:eastAsiaTheme="majorEastAsia"/>
        </w:rPr>
        <w:t>–iv):</w:t>
      </w:r>
      <w:r>
        <w:br/>
        <w:t>(</w:t>
      </w:r>
      <w:proofErr w:type="spellStart"/>
      <w:r>
        <w:t>i</w:t>
      </w:r>
      <w:proofErr w:type="spellEnd"/>
      <w:r>
        <w:t xml:space="preserve">) </w:t>
      </w:r>
      <w:r>
        <w:rPr>
          <w:rStyle w:val="Strong"/>
          <w:rFonts w:eastAsiaTheme="majorEastAsia"/>
        </w:rPr>
        <w:t>Adequate number of common factors:</w:t>
      </w:r>
      <w:r>
        <w:t xml:space="preserve"> show eigenvalues &gt;1 or scree plot elbow and justify chosen </w:t>
      </w:r>
      <w:r>
        <w:rPr>
          <w:rStyle w:val="HTMLCode"/>
        </w:rPr>
        <w:t>m</w:t>
      </w:r>
      <w:r>
        <w:t>. Report numeric eigenvalues and cumulative proportion (e.g., top 2 components explain X% variance).</w:t>
      </w:r>
    </w:p>
    <w:p w:rsidR="002C3DAF" w:rsidRDefault="002C3DAF" w:rsidP="002C3DAF">
      <w:pPr>
        <w:pStyle w:val="NormalWeb"/>
      </w:pPr>
      <w:r>
        <w:t xml:space="preserve">(ii) </w:t>
      </w:r>
      <w:r>
        <w:rPr>
          <w:rStyle w:val="Strong"/>
          <w:rFonts w:eastAsiaTheme="majorEastAsia"/>
        </w:rPr>
        <w:t>Specific variances (Ψ):</w:t>
      </w:r>
      <w:r>
        <w:t xml:space="preserve"> </w:t>
      </w:r>
      <w:proofErr w:type="spellStart"/>
      <w:r>
        <w:rPr>
          <w:rStyle w:val="HTMLCode"/>
        </w:rPr>
        <w:t>uniquenesses</w:t>
      </w:r>
      <w:proofErr w:type="spellEnd"/>
      <w:r>
        <w:t xml:space="preserve"> from </w:t>
      </w:r>
      <w:proofErr w:type="spellStart"/>
      <w:r>
        <w:rPr>
          <w:rStyle w:val="HTMLCode"/>
        </w:rPr>
        <w:t>factanal</w:t>
      </w:r>
      <w:proofErr w:type="spellEnd"/>
      <w:r>
        <w:t xml:space="preserve"> give estimates. Report them in a table and highlight smallest specific variance → variable that fits factor model best (lowest uniqueness).</w:t>
      </w:r>
    </w:p>
    <w:p w:rsidR="002C3DAF" w:rsidRDefault="002C3DAF" w:rsidP="002C3DAF">
      <w:pPr>
        <w:pStyle w:val="NormalWeb"/>
      </w:pPr>
      <w:r>
        <w:t xml:space="preserve">(iii) </w:t>
      </w:r>
      <w:r>
        <w:rPr>
          <w:rStyle w:val="Strong"/>
          <w:rFonts w:eastAsiaTheme="majorEastAsia"/>
        </w:rPr>
        <w:t>Factor loadings &amp; communalities:</w:t>
      </w:r>
      <w:r>
        <w:t xml:space="preserve"> </w:t>
      </w:r>
      <w:proofErr w:type="spellStart"/>
      <w:r>
        <w:rPr>
          <w:rStyle w:val="HTMLCode"/>
        </w:rPr>
        <w:t>loadings_mat</w:t>
      </w:r>
      <w:proofErr w:type="spellEnd"/>
      <w:r>
        <w:t xml:space="preserve"> and </w:t>
      </w:r>
      <w:r>
        <w:rPr>
          <w:rStyle w:val="HTMLCode"/>
        </w:rPr>
        <w:t>communalities</w:t>
      </w:r>
      <w:r>
        <w:t>. Interpret loadings — e.g., variables with large absolute loading (say |loading| &gt; 0.4) on a factor are major contributors to that factor; describe factor meaning in plain language (e.g., alcohol/sugar/density cluster).</w:t>
      </w:r>
    </w:p>
    <w:p w:rsidR="002C3DAF" w:rsidRDefault="002C3DAF" w:rsidP="002C3DAF">
      <w:pPr>
        <w:pStyle w:val="NormalWeb"/>
      </w:pPr>
      <w:r>
        <w:t xml:space="preserve">(iv) </w:t>
      </w:r>
      <w:r>
        <w:rPr>
          <w:rStyle w:val="Strong"/>
          <w:rFonts w:eastAsiaTheme="majorEastAsia"/>
        </w:rPr>
        <w:t>Proportion of total population variance explained:</w:t>
      </w:r>
      <w:r>
        <w:t xml:space="preserve"> compute </w:t>
      </w:r>
      <w:r>
        <w:rPr>
          <w:rStyle w:val="HTMLCode"/>
        </w:rPr>
        <w:t>sum(loadings^2)/p</w:t>
      </w:r>
      <w:r>
        <w:t xml:space="preserve"> (or present eigenvalues cumulative proportion). Then present boxplots of factor scores and interpret what high/low scores mean relative to original variables.</w:t>
      </w:r>
    </w:p>
    <w:p w:rsidR="002C3DAF" w:rsidRDefault="002C3DAF" w:rsidP="002C3DAF">
      <w:pPr>
        <w:pStyle w:val="NormalWeb"/>
      </w:pPr>
      <w:r>
        <w:t xml:space="preserve">The code above mirrors factor analysis usage in your codes file (use of </w:t>
      </w:r>
      <w:proofErr w:type="spellStart"/>
      <w:r>
        <w:rPr>
          <w:rStyle w:val="HTMLCode"/>
        </w:rPr>
        <w:t>factanal</w:t>
      </w:r>
      <w:proofErr w:type="spellEnd"/>
      <w:r>
        <w:t xml:space="preserve">, </w:t>
      </w:r>
      <w:r>
        <w:rPr>
          <w:rStyle w:val="HTMLCode"/>
        </w:rPr>
        <w:t>loadings</w:t>
      </w:r>
      <w:r>
        <w:t xml:space="preserve">, </w:t>
      </w:r>
      <w:proofErr w:type="spellStart"/>
      <w:r>
        <w:rPr>
          <w:rStyle w:val="HTMLCode"/>
        </w:rPr>
        <w:t>uniquenesses</w:t>
      </w:r>
      <w:proofErr w:type="spellEnd"/>
      <w:r>
        <w:t xml:space="preserve">, extracting scores and boxplots). </w:t>
      </w:r>
    </w:p>
    <w:p w:rsidR="002C3DAF" w:rsidRDefault="002C3DAF" w:rsidP="002C3DAF">
      <w:r>
        <w:pict>
          <v:rect id="_x0000_i1043" style="width:0;height:1.5pt" o:hralign="center" o:hrstd="t" o:hr="t" fillcolor="#a0a0a0" stroked="f"/>
        </w:pict>
      </w:r>
    </w:p>
    <w:p w:rsidR="002C3DAF" w:rsidRDefault="002C3DAF" w:rsidP="002C3DAF">
      <w:pPr>
        <w:pStyle w:val="Heading1"/>
      </w:pPr>
      <w:r>
        <w:lastRenderedPageBreak/>
        <w:t>Q3 — Fisher’s LDA on original 11 variables</w:t>
      </w:r>
    </w:p>
    <w:p w:rsidR="002C3DAF" w:rsidRDefault="002C3DAF" w:rsidP="002C3DAF">
      <w:pPr>
        <w:pStyle w:val="NormalWeb"/>
      </w:pPr>
      <w:r>
        <w:rPr>
          <w:rStyle w:val="Strong"/>
          <w:rFonts w:eastAsiaTheme="majorEastAsia"/>
        </w:rPr>
        <w:t>Theory (brief):</w:t>
      </w:r>
      <w:r>
        <w:br/>
        <w:t>Fisher’s LDA for two groups uses the pooled within-group covariance (</w:t>
      </w:r>
      <w:proofErr w:type="spellStart"/>
      <w:r>
        <w:t>S_p</w:t>
      </w:r>
      <w:proofErr w:type="spellEnd"/>
      <w:r>
        <w:t xml:space="preserve">) and the difference of group means (\bar x_1 - \bar x_2). The discriminant function (linear score) is </w:t>
      </w:r>
      <w:proofErr w:type="gramStart"/>
      <w:r>
        <w:t>( \</w:t>
      </w:r>
      <w:proofErr w:type="gramEnd"/>
      <w:r>
        <w:t xml:space="preserve">delta(x) = w' x) with ( w = </w:t>
      </w:r>
      <w:proofErr w:type="spellStart"/>
      <w:r>
        <w:t>S_p</w:t>
      </w:r>
      <w:proofErr w:type="spellEnd"/>
      <w:r>
        <w:t xml:space="preserve">^{-1}(\bar x_1 - \bar x_2)). For classification using prior equal probabilities, cutoff can be set at 0.5* (μ1+μ2)' </w:t>
      </w:r>
      <w:proofErr w:type="spellStart"/>
      <w:r>
        <w:t>S_p</w:t>
      </w:r>
      <w:proofErr w:type="spellEnd"/>
      <w:proofErr w:type="gramStart"/>
      <w:r>
        <w:t>^{</w:t>
      </w:r>
      <w:proofErr w:type="gramEnd"/>
      <w:r>
        <w:t>-1} (μ1-μ2) or equivalently compare (</w:t>
      </w:r>
      <w:proofErr w:type="spellStart"/>
      <w:r>
        <w:t>w'x</w:t>
      </w:r>
      <w:proofErr w:type="spellEnd"/>
      <w:r>
        <w:t>) to threshold.</w:t>
      </w:r>
    </w:p>
    <w:p w:rsidR="002C3DAF" w:rsidRDefault="002C3DAF" w:rsidP="002C3DAF">
      <w:pPr>
        <w:pStyle w:val="NormalWeb"/>
      </w:pPr>
      <w:r>
        <w:rPr>
          <w:rStyle w:val="Strong"/>
          <w:rFonts w:eastAsiaTheme="majorEastAsia"/>
        </w:rPr>
        <w:t>R code (pattern following LDA and manual Fisher code in codes file):</w:t>
      </w:r>
    </w:p>
    <w:p w:rsidR="002C3DAF" w:rsidRDefault="002C3DAF" w:rsidP="002C3DAF">
      <w:pPr>
        <w:pStyle w:val="HTMLPreformatted"/>
        <w:rPr>
          <w:rStyle w:val="HTMLCode"/>
        </w:rPr>
      </w:pPr>
      <w:r>
        <w:rPr>
          <w:rStyle w:val="HTMLCode"/>
        </w:rPr>
        <w:t># Split groups</w:t>
      </w:r>
    </w:p>
    <w:p w:rsidR="002C3DAF" w:rsidRDefault="002C3DAF" w:rsidP="002C3DAF">
      <w:pPr>
        <w:pStyle w:val="HTMLPreformatted"/>
        <w:rPr>
          <w:rStyle w:val="HTMLCode"/>
        </w:rPr>
      </w:pPr>
      <w:r>
        <w:rPr>
          <w:rStyle w:val="HTMLCode"/>
        </w:rPr>
        <w:t xml:space="preserve">group1 &lt;- </w:t>
      </w:r>
      <w:proofErr w:type="gramStart"/>
      <w:r>
        <w:rPr>
          <w:rStyle w:val="HTMLCode"/>
        </w:rPr>
        <w:t>X[</w:t>
      </w:r>
      <w:proofErr w:type="spellStart"/>
      <w:proofErr w:type="gramEnd"/>
      <w:r>
        <w:rPr>
          <w:rStyle w:val="HTMLCode"/>
        </w:rPr>
        <w:t>wine$quality_cat</w:t>
      </w:r>
      <w:proofErr w:type="spellEnd"/>
      <w:r>
        <w:rPr>
          <w:rStyle w:val="HTMLCode"/>
        </w:rPr>
        <w:t xml:space="preserve"> == "Average", ]</w:t>
      </w:r>
    </w:p>
    <w:p w:rsidR="002C3DAF" w:rsidRDefault="002C3DAF" w:rsidP="002C3DAF">
      <w:pPr>
        <w:pStyle w:val="HTMLPreformatted"/>
        <w:rPr>
          <w:rStyle w:val="HTMLCode"/>
        </w:rPr>
      </w:pPr>
      <w:r>
        <w:rPr>
          <w:rStyle w:val="HTMLCode"/>
        </w:rPr>
        <w:t xml:space="preserve">group2 &lt;- </w:t>
      </w:r>
      <w:proofErr w:type="gramStart"/>
      <w:r>
        <w:rPr>
          <w:rStyle w:val="HTMLCode"/>
        </w:rPr>
        <w:t>X[</w:t>
      </w:r>
      <w:proofErr w:type="spellStart"/>
      <w:proofErr w:type="gramEnd"/>
      <w:r>
        <w:rPr>
          <w:rStyle w:val="HTMLCode"/>
        </w:rPr>
        <w:t>wine$quality_cat</w:t>
      </w:r>
      <w:proofErr w:type="spellEnd"/>
      <w:r>
        <w:rPr>
          <w:rStyle w:val="HTMLCode"/>
        </w:rPr>
        <w:t xml:space="preserve"> == "Good", ]</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xml:space="preserve">n1 &lt;- </w:t>
      </w:r>
      <w:proofErr w:type="spellStart"/>
      <w:r>
        <w:rPr>
          <w:rStyle w:val="HTMLCode"/>
        </w:rPr>
        <w:t>nrow</w:t>
      </w:r>
      <w:proofErr w:type="spellEnd"/>
      <w:r>
        <w:rPr>
          <w:rStyle w:val="HTMLCode"/>
        </w:rPr>
        <w:t xml:space="preserve">(group1); n2 &lt;- </w:t>
      </w:r>
      <w:proofErr w:type="spellStart"/>
      <w:r>
        <w:rPr>
          <w:rStyle w:val="HTMLCode"/>
        </w:rPr>
        <w:t>nrow</w:t>
      </w:r>
      <w:proofErr w:type="spellEnd"/>
      <w:r>
        <w:rPr>
          <w:rStyle w:val="HTMLCode"/>
        </w:rPr>
        <w:t>(group2)</w:t>
      </w:r>
    </w:p>
    <w:p w:rsidR="002C3DAF" w:rsidRDefault="002C3DAF" w:rsidP="002C3DAF">
      <w:pPr>
        <w:pStyle w:val="HTMLPreformatted"/>
        <w:rPr>
          <w:rStyle w:val="HTMLCode"/>
        </w:rPr>
      </w:pPr>
      <w:r>
        <w:rPr>
          <w:rStyle w:val="HTMLCode"/>
        </w:rPr>
        <w:t xml:space="preserve">mean1 &lt;- </w:t>
      </w:r>
      <w:proofErr w:type="spellStart"/>
      <w:r>
        <w:rPr>
          <w:rStyle w:val="HTMLCode"/>
        </w:rPr>
        <w:t>colMeans</w:t>
      </w:r>
      <w:proofErr w:type="spellEnd"/>
      <w:r>
        <w:rPr>
          <w:rStyle w:val="HTMLCode"/>
        </w:rPr>
        <w:t xml:space="preserve">(group1); mean2 &lt;- </w:t>
      </w:r>
      <w:proofErr w:type="spellStart"/>
      <w:r>
        <w:rPr>
          <w:rStyle w:val="HTMLCode"/>
        </w:rPr>
        <w:t>colMeans</w:t>
      </w:r>
      <w:proofErr w:type="spellEnd"/>
      <w:r>
        <w:rPr>
          <w:rStyle w:val="HTMLCode"/>
        </w:rPr>
        <w:t>(group2)</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pooled covariance</w:t>
      </w:r>
    </w:p>
    <w:p w:rsidR="002C3DAF" w:rsidRDefault="002C3DAF" w:rsidP="002C3DAF">
      <w:pPr>
        <w:pStyle w:val="HTMLPreformatted"/>
        <w:rPr>
          <w:rStyle w:val="HTMLCode"/>
        </w:rPr>
      </w:pPr>
      <w:r>
        <w:rPr>
          <w:rStyle w:val="HTMLCode"/>
        </w:rPr>
        <w:t xml:space="preserve">W1 &lt;- (n1 - 1) * </w:t>
      </w:r>
      <w:proofErr w:type="spellStart"/>
      <w:r>
        <w:rPr>
          <w:rStyle w:val="HTMLCode"/>
        </w:rPr>
        <w:t>cov</w:t>
      </w:r>
      <w:proofErr w:type="spellEnd"/>
      <w:r>
        <w:rPr>
          <w:rStyle w:val="HTMLCode"/>
        </w:rPr>
        <w:t>(group1)</w:t>
      </w:r>
    </w:p>
    <w:p w:rsidR="002C3DAF" w:rsidRDefault="002C3DAF" w:rsidP="002C3DAF">
      <w:pPr>
        <w:pStyle w:val="HTMLPreformatted"/>
        <w:rPr>
          <w:rStyle w:val="HTMLCode"/>
        </w:rPr>
      </w:pPr>
      <w:r>
        <w:rPr>
          <w:rStyle w:val="HTMLCode"/>
        </w:rPr>
        <w:t xml:space="preserve">W2 &lt;- (n2 - 1) * </w:t>
      </w:r>
      <w:proofErr w:type="spellStart"/>
      <w:r>
        <w:rPr>
          <w:rStyle w:val="HTMLCode"/>
        </w:rPr>
        <w:t>cov</w:t>
      </w:r>
      <w:proofErr w:type="spellEnd"/>
      <w:r>
        <w:rPr>
          <w:rStyle w:val="HTMLCode"/>
        </w:rPr>
        <w:t>(group2)</w:t>
      </w:r>
    </w:p>
    <w:p w:rsidR="002C3DAF" w:rsidRDefault="002C3DAF" w:rsidP="002C3DAF">
      <w:pPr>
        <w:pStyle w:val="HTMLPreformatted"/>
        <w:rPr>
          <w:rStyle w:val="HTMLCode"/>
        </w:rPr>
      </w:pPr>
      <w:proofErr w:type="spellStart"/>
      <w:r>
        <w:rPr>
          <w:rStyle w:val="HTMLCode"/>
        </w:rPr>
        <w:t>Sp</w:t>
      </w:r>
      <w:proofErr w:type="spellEnd"/>
      <w:r>
        <w:rPr>
          <w:rStyle w:val="HTMLCode"/>
        </w:rPr>
        <w:t xml:space="preserve"> &lt;- (W1 + W2) / (n1 + n2 - 2)</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fisher vector w</w:t>
      </w:r>
    </w:p>
    <w:p w:rsidR="002C3DAF" w:rsidRDefault="002C3DAF" w:rsidP="002C3DAF">
      <w:pPr>
        <w:pStyle w:val="HTMLPreformatted"/>
        <w:rPr>
          <w:rStyle w:val="HTMLCode"/>
        </w:rPr>
      </w:pPr>
      <w:proofErr w:type="spellStart"/>
      <w:r>
        <w:rPr>
          <w:rStyle w:val="HTMLCode"/>
        </w:rPr>
        <w:t>w_vec</w:t>
      </w:r>
      <w:proofErr w:type="spellEnd"/>
      <w:r>
        <w:rPr>
          <w:rStyle w:val="HTMLCode"/>
        </w:rPr>
        <w:t xml:space="preserve"> &lt;- </w:t>
      </w:r>
      <w:proofErr w:type="gramStart"/>
      <w:r>
        <w:rPr>
          <w:rStyle w:val="HTMLCode"/>
        </w:rPr>
        <w:t>solve(</w:t>
      </w:r>
      <w:proofErr w:type="spellStart"/>
      <w:proofErr w:type="gramEnd"/>
      <w:r>
        <w:rPr>
          <w:rStyle w:val="HTMLCode"/>
        </w:rPr>
        <w:t>Sp</w:t>
      </w:r>
      <w:proofErr w:type="spellEnd"/>
      <w:r>
        <w:rPr>
          <w:rStyle w:val="HTMLCode"/>
        </w:rPr>
        <w:t>) %*% (mean2 - mean1)   # direction that best separates Good (mean2) from Average (mean1)</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cutoff (scalar) using midpoint rule as in codes file</w:t>
      </w:r>
    </w:p>
    <w:p w:rsidR="002C3DAF" w:rsidRDefault="002C3DAF" w:rsidP="002C3DAF">
      <w:pPr>
        <w:pStyle w:val="HTMLPreformatted"/>
        <w:rPr>
          <w:rStyle w:val="HTMLCode"/>
        </w:rPr>
      </w:pPr>
      <w:r>
        <w:rPr>
          <w:rStyle w:val="HTMLCode"/>
        </w:rPr>
        <w:t xml:space="preserve">cutoff &lt;- 0.5 * </w:t>
      </w:r>
      <w:proofErr w:type="gramStart"/>
      <w:r>
        <w:rPr>
          <w:rStyle w:val="HTMLCode"/>
        </w:rPr>
        <w:t>t(</w:t>
      </w:r>
      <w:proofErr w:type="gramEnd"/>
      <w:r>
        <w:rPr>
          <w:rStyle w:val="HTMLCode"/>
        </w:rPr>
        <w:t>mean2 - mean1) %*% solve(</w:t>
      </w:r>
      <w:proofErr w:type="spellStart"/>
      <w:r>
        <w:rPr>
          <w:rStyle w:val="HTMLCode"/>
        </w:rPr>
        <w:t>Sp</w:t>
      </w:r>
      <w:proofErr w:type="spellEnd"/>
      <w:r>
        <w:rPr>
          <w:rStyle w:val="HTMLCode"/>
        </w:rPr>
        <w:t>) %*% (mean2 + mean1)</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A function to classify a new observation (x should be column vector or numeric vector)</w:t>
      </w:r>
    </w:p>
    <w:p w:rsidR="002C3DAF" w:rsidRDefault="002C3DAF" w:rsidP="002C3DAF">
      <w:pPr>
        <w:pStyle w:val="HTMLPreformatted"/>
        <w:rPr>
          <w:rStyle w:val="HTMLCode"/>
        </w:rPr>
      </w:pPr>
      <w:proofErr w:type="spellStart"/>
      <w:r>
        <w:rPr>
          <w:rStyle w:val="HTMLCode"/>
        </w:rPr>
        <w:t>classify_fisher</w:t>
      </w:r>
      <w:proofErr w:type="spellEnd"/>
      <w:r>
        <w:rPr>
          <w:rStyle w:val="HTMLCode"/>
        </w:rPr>
        <w:t xml:space="preserve"> &lt;- function(x) {</w:t>
      </w:r>
    </w:p>
    <w:p w:rsidR="002C3DAF" w:rsidRDefault="002C3DAF" w:rsidP="002C3DAF">
      <w:pPr>
        <w:pStyle w:val="HTMLPreformatted"/>
        <w:rPr>
          <w:rStyle w:val="HTMLCode"/>
        </w:rPr>
      </w:pPr>
      <w:r>
        <w:rPr>
          <w:rStyle w:val="HTMLCode"/>
        </w:rPr>
        <w:t xml:space="preserve">  score &lt;- </w:t>
      </w:r>
      <w:proofErr w:type="gramStart"/>
      <w:r>
        <w:rPr>
          <w:rStyle w:val="HTMLCode"/>
        </w:rPr>
        <w:t>t(</w:t>
      </w:r>
      <w:proofErr w:type="gramEnd"/>
      <w:r>
        <w:rPr>
          <w:rStyle w:val="HTMLCode"/>
        </w:rPr>
        <w:t>mean2 - mean1) %*% solve(</w:t>
      </w:r>
      <w:proofErr w:type="spellStart"/>
      <w:r>
        <w:rPr>
          <w:rStyle w:val="HTMLCode"/>
        </w:rPr>
        <w:t>Sp</w:t>
      </w:r>
      <w:proofErr w:type="spellEnd"/>
      <w:r>
        <w:rPr>
          <w:rStyle w:val="HTMLCode"/>
        </w:rPr>
        <w:t>) %*% x</w:t>
      </w:r>
    </w:p>
    <w:p w:rsidR="002C3DAF" w:rsidRDefault="002C3DAF" w:rsidP="002C3DAF">
      <w:pPr>
        <w:pStyle w:val="HTMLPreformatted"/>
        <w:rPr>
          <w:rStyle w:val="HTMLCode"/>
        </w:rPr>
      </w:pPr>
      <w:r>
        <w:rPr>
          <w:rStyle w:val="HTMLCode"/>
        </w:rPr>
        <w:t xml:space="preserve">  if (score &gt;= cutoff) return("Good") else return("Average")</w:t>
      </w:r>
    </w:p>
    <w:p w:rsidR="002C3DAF" w:rsidRDefault="002C3DAF" w:rsidP="002C3DAF">
      <w:pPr>
        <w:pStyle w:val="HTMLPreformatted"/>
        <w:rPr>
          <w:rStyle w:val="HTMLCode"/>
        </w:rPr>
      </w:pPr>
      <w:r>
        <w:rPr>
          <w:rStyle w:val="HTMLCode"/>
        </w:rPr>
        <w:t>}</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xml:space="preserve"># Alternatively use </w:t>
      </w:r>
      <w:proofErr w:type="gramStart"/>
      <w:r>
        <w:rPr>
          <w:rStyle w:val="HTMLCode"/>
        </w:rPr>
        <w:t>MASS::</w:t>
      </w:r>
      <w:proofErr w:type="spellStart"/>
      <w:proofErr w:type="gramEnd"/>
      <w:r>
        <w:rPr>
          <w:rStyle w:val="HTMLCode"/>
        </w:rPr>
        <w:t>lda</w:t>
      </w:r>
      <w:proofErr w:type="spellEnd"/>
      <w:r>
        <w:rPr>
          <w:rStyle w:val="HTMLCode"/>
        </w:rPr>
        <w:t xml:space="preserve"> to get built-in LDA and compare</w:t>
      </w:r>
    </w:p>
    <w:p w:rsidR="002C3DAF" w:rsidRDefault="002C3DAF" w:rsidP="002C3DAF">
      <w:pPr>
        <w:pStyle w:val="HTMLPreformatted"/>
        <w:rPr>
          <w:rStyle w:val="HTMLCode"/>
        </w:rPr>
      </w:pPr>
      <w:proofErr w:type="spellStart"/>
      <w:r>
        <w:rPr>
          <w:rStyle w:val="HTMLCode"/>
        </w:rPr>
        <w:t>lda_fit</w:t>
      </w:r>
      <w:proofErr w:type="spellEnd"/>
      <w:r>
        <w:rPr>
          <w:rStyle w:val="HTMLCode"/>
        </w:rPr>
        <w:t xml:space="preserve"> &lt;- </w:t>
      </w:r>
      <w:proofErr w:type="spellStart"/>
      <w:proofErr w:type="gramStart"/>
      <w:r>
        <w:rPr>
          <w:rStyle w:val="HTMLCode"/>
        </w:rPr>
        <w:t>lda</w:t>
      </w:r>
      <w:proofErr w:type="spellEnd"/>
      <w:r>
        <w:rPr>
          <w:rStyle w:val="HTMLCode"/>
        </w:rPr>
        <w:t>(</w:t>
      </w:r>
      <w:proofErr w:type="spellStart"/>
      <w:proofErr w:type="gramEnd"/>
      <w:r>
        <w:rPr>
          <w:rStyle w:val="HTMLCode"/>
        </w:rPr>
        <w:t>quality_cat</w:t>
      </w:r>
      <w:proofErr w:type="spellEnd"/>
      <w:r>
        <w:rPr>
          <w:rStyle w:val="HTMLCode"/>
        </w:rPr>
        <w:t xml:space="preserve"> ~ ., data = </w:t>
      </w:r>
      <w:proofErr w:type="spellStart"/>
      <w:r>
        <w:rPr>
          <w:rStyle w:val="HTMLCode"/>
        </w:rPr>
        <w:t>data.frame</w:t>
      </w:r>
      <w:proofErr w:type="spellEnd"/>
      <w:r>
        <w:rPr>
          <w:rStyle w:val="HTMLCode"/>
        </w:rPr>
        <w:t>(</w:t>
      </w:r>
      <w:proofErr w:type="spellStart"/>
      <w:r>
        <w:rPr>
          <w:rStyle w:val="HTMLCode"/>
        </w:rPr>
        <w:t>quality_cat</w:t>
      </w:r>
      <w:proofErr w:type="spellEnd"/>
      <w:r>
        <w:rPr>
          <w:rStyle w:val="HTMLCode"/>
        </w:rPr>
        <w:t xml:space="preserve"> = </w:t>
      </w:r>
      <w:proofErr w:type="spellStart"/>
      <w:r>
        <w:rPr>
          <w:rStyle w:val="HTMLCode"/>
        </w:rPr>
        <w:t>wine$quality_cat</w:t>
      </w:r>
      <w:proofErr w:type="spellEnd"/>
      <w:r>
        <w:rPr>
          <w:rStyle w:val="HTMLCode"/>
        </w:rPr>
        <w:t>, X))</w:t>
      </w:r>
    </w:p>
    <w:p w:rsidR="002C3DAF" w:rsidRDefault="002C3DAF" w:rsidP="002C3DAF">
      <w:pPr>
        <w:pStyle w:val="HTMLPreformatted"/>
        <w:rPr>
          <w:rStyle w:val="HTMLCode"/>
        </w:rPr>
      </w:pPr>
      <w:proofErr w:type="spellStart"/>
      <w:r>
        <w:rPr>
          <w:rStyle w:val="HTMLCode"/>
        </w:rPr>
        <w:t>lda_fit</w:t>
      </w:r>
      <w:proofErr w:type="spellEnd"/>
    </w:p>
    <w:p w:rsidR="002C3DAF" w:rsidRDefault="002C3DAF" w:rsidP="002C3DAF">
      <w:pPr>
        <w:pStyle w:val="NormalWeb"/>
      </w:pPr>
      <w:r>
        <w:rPr>
          <w:rStyle w:val="Strong"/>
          <w:rFonts w:eastAsiaTheme="majorEastAsia"/>
        </w:rPr>
        <w:t>Classify the two given observations from the question (the two rows in Q3):</w:t>
      </w:r>
      <w:r>
        <w:br/>
        <w:t xml:space="preserve">The problem statement lists two vectors (I see two rows in PDF: one beginning </w:t>
      </w:r>
      <w:r>
        <w:rPr>
          <w:rStyle w:val="HTMLCode"/>
        </w:rPr>
        <w:t>3 0.22 0.38 ... 11.8</w:t>
      </w:r>
      <w:r>
        <w:t xml:space="preserve"> and second </w:t>
      </w:r>
      <w:r>
        <w:rPr>
          <w:rStyle w:val="HTMLCode"/>
        </w:rPr>
        <w:t>9 0.22 0.26 ... 9.7</w:t>
      </w:r>
      <w:r>
        <w:t>). Construct them and classify:</w:t>
      </w:r>
    </w:p>
    <w:p w:rsidR="002C3DAF" w:rsidRDefault="002C3DAF" w:rsidP="002C3DAF">
      <w:pPr>
        <w:pStyle w:val="HTMLPreformatted"/>
        <w:rPr>
          <w:rStyle w:val="HTMLCode"/>
        </w:rPr>
      </w:pPr>
      <w:r>
        <w:rPr>
          <w:rStyle w:val="HTMLCode"/>
        </w:rPr>
        <w:t># Given observation vectors (ensure order matches 'vars')</w:t>
      </w:r>
    </w:p>
    <w:p w:rsidR="002C3DAF" w:rsidRDefault="002C3DAF" w:rsidP="002C3DAF">
      <w:pPr>
        <w:pStyle w:val="HTMLPreformatted"/>
        <w:rPr>
          <w:rStyle w:val="HTMLCode"/>
        </w:rPr>
      </w:pPr>
      <w:proofErr w:type="spellStart"/>
      <w:r>
        <w:rPr>
          <w:rStyle w:val="HTMLCode"/>
        </w:rPr>
        <w:t>xA</w:t>
      </w:r>
      <w:proofErr w:type="spellEnd"/>
      <w:r>
        <w:rPr>
          <w:rStyle w:val="HTMLCode"/>
        </w:rPr>
        <w:t xml:space="preserve"> &lt;- </w:t>
      </w:r>
      <w:proofErr w:type="gramStart"/>
      <w:r>
        <w:rPr>
          <w:rStyle w:val="HTMLCode"/>
        </w:rPr>
        <w:t>c(</w:t>
      </w:r>
      <w:proofErr w:type="gramEnd"/>
      <w:r>
        <w:rPr>
          <w:rStyle w:val="HTMLCode"/>
        </w:rPr>
        <w:t>3, 0.22, 0.38, 0.8, 0.12, 22, 98, 0.38, 3.26, 0.32, 11.8)</w:t>
      </w:r>
    </w:p>
    <w:p w:rsidR="002C3DAF" w:rsidRDefault="002C3DAF" w:rsidP="002C3DAF">
      <w:pPr>
        <w:pStyle w:val="HTMLPreformatted"/>
        <w:rPr>
          <w:rStyle w:val="HTMLCode"/>
        </w:rPr>
      </w:pPr>
      <w:proofErr w:type="spellStart"/>
      <w:r>
        <w:rPr>
          <w:rStyle w:val="HTMLCode"/>
        </w:rPr>
        <w:t>xB</w:t>
      </w:r>
      <w:proofErr w:type="spellEnd"/>
      <w:r>
        <w:rPr>
          <w:rStyle w:val="HTMLCode"/>
        </w:rPr>
        <w:t xml:space="preserve"> &lt;- </w:t>
      </w:r>
      <w:proofErr w:type="gramStart"/>
      <w:r>
        <w:rPr>
          <w:rStyle w:val="HTMLCode"/>
        </w:rPr>
        <w:t>c(</w:t>
      </w:r>
      <w:proofErr w:type="gramEnd"/>
      <w:r>
        <w:rPr>
          <w:rStyle w:val="HTMLCode"/>
        </w:rPr>
        <w:t>9, 0.22, 0.26, 1.2, 0.035, 18, 97, 0.99, 3.12, 0.41, 9.7)</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names(</w:t>
      </w:r>
      <w:proofErr w:type="spellStart"/>
      <w:r>
        <w:rPr>
          <w:rStyle w:val="HTMLCode"/>
        </w:rPr>
        <w:t>xA</w:t>
      </w:r>
      <w:proofErr w:type="spellEnd"/>
      <w:r>
        <w:rPr>
          <w:rStyle w:val="HTMLCode"/>
        </w:rPr>
        <w:t>) &lt;- vars; names(</w:t>
      </w:r>
      <w:proofErr w:type="spellStart"/>
      <w:r>
        <w:rPr>
          <w:rStyle w:val="HTMLCode"/>
        </w:rPr>
        <w:t>xB</w:t>
      </w:r>
      <w:proofErr w:type="spellEnd"/>
      <w:r>
        <w:rPr>
          <w:rStyle w:val="HTMLCode"/>
        </w:rPr>
        <w:t>) &lt;- vars</w:t>
      </w:r>
    </w:p>
    <w:p w:rsidR="002C3DAF" w:rsidRDefault="002C3DAF" w:rsidP="002C3DAF">
      <w:pPr>
        <w:pStyle w:val="HTMLPreformatted"/>
        <w:rPr>
          <w:rStyle w:val="HTMLCode"/>
        </w:rPr>
      </w:pPr>
    </w:p>
    <w:p w:rsidR="002C3DAF" w:rsidRDefault="002C3DAF" w:rsidP="002C3DAF">
      <w:pPr>
        <w:pStyle w:val="HTMLPreformatted"/>
        <w:rPr>
          <w:rStyle w:val="HTMLCode"/>
        </w:rPr>
      </w:pPr>
      <w:proofErr w:type="spellStart"/>
      <w:r>
        <w:rPr>
          <w:rStyle w:val="HTMLCode"/>
        </w:rPr>
        <w:t>classify_fisher</w:t>
      </w:r>
      <w:proofErr w:type="spellEnd"/>
      <w:r>
        <w:rPr>
          <w:rStyle w:val="HTMLCode"/>
        </w:rPr>
        <w:t>(</w:t>
      </w:r>
      <w:proofErr w:type="spellStart"/>
      <w:proofErr w:type="gramStart"/>
      <w:r>
        <w:rPr>
          <w:rStyle w:val="HTMLCode"/>
        </w:rPr>
        <w:t>xA</w:t>
      </w:r>
      <w:proofErr w:type="spellEnd"/>
      <w:r>
        <w:rPr>
          <w:rStyle w:val="HTMLCode"/>
        </w:rPr>
        <w:t>)  #</w:t>
      </w:r>
      <w:proofErr w:type="gramEnd"/>
      <w:r>
        <w:rPr>
          <w:rStyle w:val="HTMLCode"/>
        </w:rPr>
        <w:t xml:space="preserve"> predicted class for first vector</w:t>
      </w:r>
    </w:p>
    <w:p w:rsidR="002C3DAF" w:rsidRDefault="002C3DAF" w:rsidP="002C3DAF">
      <w:pPr>
        <w:pStyle w:val="HTMLPreformatted"/>
        <w:rPr>
          <w:rStyle w:val="HTMLCode"/>
        </w:rPr>
      </w:pPr>
      <w:proofErr w:type="spellStart"/>
      <w:r>
        <w:rPr>
          <w:rStyle w:val="HTMLCode"/>
        </w:rPr>
        <w:lastRenderedPageBreak/>
        <w:t>classify_fisher</w:t>
      </w:r>
      <w:proofErr w:type="spellEnd"/>
      <w:r>
        <w:rPr>
          <w:rStyle w:val="HTMLCode"/>
        </w:rPr>
        <w:t>(</w:t>
      </w:r>
      <w:proofErr w:type="spellStart"/>
      <w:proofErr w:type="gramStart"/>
      <w:r>
        <w:rPr>
          <w:rStyle w:val="HTMLCode"/>
        </w:rPr>
        <w:t>xB</w:t>
      </w:r>
      <w:proofErr w:type="spellEnd"/>
      <w:r>
        <w:rPr>
          <w:rStyle w:val="HTMLCode"/>
        </w:rPr>
        <w:t>)  #</w:t>
      </w:r>
      <w:proofErr w:type="gramEnd"/>
      <w:r>
        <w:rPr>
          <w:rStyle w:val="HTMLCode"/>
        </w:rPr>
        <w:t xml:space="preserve"> predicted class for second vector</w:t>
      </w:r>
    </w:p>
    <w:p w:rsidR="002C3DAF" w:rsidRDefault="002C3DAF" w:rsidP="002C3DAF">
      <w:pPr>
        <w:pStyle w:val="NormalWeb"/>
      </w:pPr>
      <w:r>
        <w:rPr>
          <w:rStyle w:val="Strong"/>
          <w:rFonts w:eastAsiaTheme="majorEastAsia"/>
        </w:rPr>
        <w:t>What to report in exam:</w:t>
      </w:r>
    </w:p>
    <w:p w:rsidR="002C3DAF" w:rsidRDefault="002C3DAF" w:rsidP="002C3DAF">
      <w:pPr>
        <w:pStyle w:val="NormalWeb"/>
        <w:numPr>
          <w:ilvl w:val="0"/>
          <w:numId w:val="24"/>
        </w:numPr>
      </w:pPr>
      <w:r>
        <w:t xml:space="preserve">Show computed pooled covariance, mean vectors, discriminant coefficients </w:t>
      </w:r>
      <w:r>
        <w:rPr>
          <w:rStyle w:val="HTMLCode"/>
        </w:rPr>
        <w:t>w</w:t>
      </w:r>
      <w:r>
        <w:t xml:space="preserve"> (list numeric values for each of the 11 features).</w:t>
      </w:r>
    </w:p>
    <w:p w:rsidR="002C3DAF" w:rsidRDefault="002C3DAF" w:rsidP="002C3DAF">
      <w:pPr>
        <w:pStyle w:val="NormalWeb"/>
        <w:numPr>
          <w:ilvl w:val="0"/>
          <w:numId w:val="24"/>
        </w:numPr>
      </w:pPr>
      <w:r>
        <w:t>Show the scalar cutoff and classification results for the two observations.</w:t>
      </w:r>
    </w:p>
    <w:p w:rsidR="002C3DAF" w:rsidRDefault="002C3DAF" w:rsidP="002C3DAF">
      <w:pPr>
        <w:pStyle w:val="NormalWeb"/>
        <w:numPr>
          <w:ilvl w:val="0"/>
          <w:numId w:val="24"/>
        </w:numPr>
      </w:pPr>
      <w:r>
        <w:t>Mention if you used equal priors; if not, show how the cutoff would change.</w:t>
      </w:r>
    </w:p>
    <w:p w:rsidR="002C3DAF" w:rsidRDefault="002C3DAF" w:rsidP="002C3DAF">
      <w:pPr>
        <w:pStyle w:val="NormalWeb"/>
      </w:pPr>
      <w:r>
        <w:t xml:space="preserve">(These steps are analogous to the LDA/Fisher code in the codes file and the manual cutoff computation example.) </w:t>
      </w:r>
    </w:p>
    <w:p w:rsidR="002C3DAF" w:rsidRDefault="002C3DAF" w:rsidP="002C3DAF">
      <w:r>
        <w:pict>
          <v:rect id="_x0000_i1044" style="width:0;height:1.5pt" o:hralign="center" o:hrstd="t" o:hr="t" fillcolor="#a0a0a0" stroked="f"/>
        </w:pict>
      </w:r>
    </w:p>
    <w:p w:rsidR="002C3DAF" w:rsidRDefault="002C3DAF" w:rsidP="002C3DAF">
      <w:pPr>
        <w:pStyle w:val="Heading1"/>
      </w:pPr>
      <w:r>
        <w:t>Q4 — Fisher’s LDA on selected factor scores</w:t>
      </w:r>
    </w:p>
    <w:p w:rsidR="002C3DAF" w:rsidRDefault="002C3DAF" w:rsidP="002C3DAF">
      <w:pPr>
        <w:pStyle w:val="NormalWeb"/>
      </w:pPr>
      <w:r>
        <w:rPr>
          <w:rStyle w:val="Strong"/>
          <w:rFonts w:eastAsiaTheme="majorEastAsia"/>
        </w:rPr>
        <w:t>Approach:</w:t>
      </w:r>
    </w:p>
    <w:p w:rsidR="002C3DAF" w:rsidRDefault="002C3DAF" w:rsidP="002C3DAF">
      <w:pPr>
        <w:pStyle w:val="NormalWeb"/>
        <w:numPr>
          <w:ilvl w:val="0"/>
          <w:numId w:val="25"/>
        </w:numPr>
      </w:pPr>
      <w:r>
        <w:t xml:space="preserve">Use factor scores from </w:t>
      </w:r>
      <w:proofErr w:type="spellStart"/>
      <w:r>
        <w:rPr>
          <w:rStyle w:val="HTMLCode"/>
        </w:rPr>
        <w:t>factanal</w:t>
      </w:r>
      <w:proofErr w:type="spellEnd"/>
      <w:r>
        <w:t xml:space="preserve"> in Q2 (the </w:t>
      </w:r>
      <w:proofErr w:type="spellStart"/>
      <w:r>
        <w:rPr>
          <w:rStyle w:val="HTMLCode"/>
        </w:rPr>
        <w:t>fac_mle$scores</w:t>
      </w:r>
      <w:proofErr w:type="spellEnd"/>
      <w:r>
        <w:t xml:space="preserve"> object).</w:t>
      </w:r>
    </w:p>
    <w:p w:rsidR="002C3DAF" w:rsidRDefault="002C3DAF" w:rsidP="002C3DAF">
      <w:pPr>
        <w:pStyle w:val="NormalWeb"/>
        <w:numPr>
          <w:ilvl w:val="0"/>
          <w:numId w:val="25"/>
        </w:numPr>
      </w:pPr>
      <w:r>
        <w:t>Build LDA using these factor scores as predictors instead of original 11 variables.</w:t>
      </w:r>
    </w:p>
    <w:p w:rsidR="002C3DAF" w:rsidRDefault="002C3DAF" w:rsidP="002C3DAF">
      <w:pPr>
        <w:pStyle w:val="NormalWeb"/>
        <w:numPr>
          <w:ilvl w:val="0"/>
          <w:numId w:val="25"/>
        </w:numPr>
      </w:pPr>
      <w:r>
        <w:t>Compute discriminant vector and classify.</w:t>
      </w:r>
    </w:p>
    <w:p w:rsidR="002C3DAF" w:rsidRDefault="002C3DAF" w:rsidP="002C3DAF">
      <w:pPr>
        <w:pStyle w:val="NormalWeb"/>
      </w:pPr>
      <w:r>
        <w:rPr>
          <w:rStyle w:val="Strong"/>
          <w:rFonts w:eastAsiaTheme="majorEastAsia"/>
        </w:rPr>
        <w:t>R code:</w:t>
      </w:r>
    </w:p>
    <w:p w:rsidR="002C3DAF" w:rsidRDefault="002C3DAF" w:rsidP="002C3DAF">
      <w:pPr>
        <w:pStyle w:val="HTMLPreformatted"/>
        <w:rPr>
          <w:rStyle w:val="HTMLCode"/>
        </w:rPr>
      </w:pPr>
      <w:r>
        <w:rPr>
          <w:rStyle w:val="HTMLCode"/>
        </w:rPr>
        <w:t xml:space="preserve"># Use </w:t>
      </w:r>
      <w:proofErr w:type="spellStart"/>
      <w:r>
        <w:rPr>
          <w:rStyle w:val="HTMLCode"/>
        </w:rPr>
        <w:t>factor_scores</w:t>
      </w:r>
      <w:proofErr w:type="spellEnd"/>
      <w:r>
        <w:rPr>
          <w:rStyle w:val="HTMLCode"/>
        </w:rPr>
        <w:t xml:space="preserve"> computed earlier (</w:t>
      </w:r>
      <w:proofErr w:type="spellStart"/>
      <w:r>
        <w:rPr>
          <w:rStyle w:val="HTMLCode"/>
        </w:rPr>
        <w:t>factor_scores</w:t>
      </w:r>
      <w:proofErr w:type="spellEnd"/>
      <w:r>
        <w:rPr>
          <w:rStyle w:val="HTMLCode"/>
        </w:rPr>
        <w:t xml:space="preserve"> is a </w:t>
      </w:r>
      <w:proofErr w:type="spellStart"/>
      <w:proofErr w:type="gramStart"/>
      <w:r>
        <w:rPr>
          <w:rStyle w:val="HTMLCode"/>
        </w:rPr>
        <w:t>data.frame</w:t>
      </w:r>
      <w:proofErr w:type="spellEnd"/>
      <w:proofErr w:type="gramEnd"/>
      <w:r>
        <w:rPr>
          <w:rStyle w:val="HTMLCode"/>
        </w:rPr>
        <w:t>)</w:t>
      </w:r>
    </w:p>
    <w:p w:rsidR="002C3DAF" w:rsidRDefault="002C3DAF" w:rsidP="002C3DAF">
      <w:pPr>
        <w:pStyle w:val="HTMLPreformatted"/>
        <w:rPr>
          <w:rStyle w:val="HTMLCode"/>
        </w:rPr>
      </w:pPr>
      <w:proofErr w:type="spellStart"/>
      <w:r>
        <w:rPr>
          <w:rStyle w:val="HTMLCode"/>
        </w:rPr>
        <w:t>factor_scores$quality_cat</w:t>
      </w:r>
      <w:proofErr w:type="spellEnd"/>
      <w:r>
        <w:rPr>
          <w:rStyle w:val="HTMLCode"/>
        </w:rPr>
        <w:t xml:space="preserve"> &lt;- </w:t>
      </w:r>
      <w:proofErr w:type="spellStart"/>
      <w:r>
        <w:rPr>
          <w:rStyle w:val="HTMLCode"/>
        </w:rPr>
        <w:t>wine$quality_cat</w:t>
      </w:r>
      <w:proofErr w:type="spellEnd"/>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LDA on factor scores</w:t>
      </w:r>
    </w:p>
    <w:p w:rsidR="002C3DAF" w:rsidRDefault="002C3DAF" w:rsidP="002C3DAF">
      <w:pPr>
        <w:pStyle w:val="HTMLPreformatted"/>
        <w:rPr>
          <w:rStyle w:val="HTMLCode"/>
        </w:rPr>
      </w:pPr>
      <w:proofErr w:type="spellStart"/>
      <w:r>
        <w:rPr>
          <w:rStyle w:val="HTMLCode"/>
        </w:rPr>
        <w:t>lda_fac</w:t>
      </w:r>
      <w:proofErr w:type="spellEnd"/>
      <w:r>
        <w:rPr>
          <w:rStyle w:val="HTMLCode"/>
        </w:rPr>
        <w:t xml:space="preserve"> &lt;- </w:t>
      </w:r>
      <w:proofErr w:type="spellStart"/>
      <w:proofErr w:type="gramStart"/>
      <w:r>
        <w:rPr>
          <w:rStyle w:val="HTMLCode"/>
        </w:rPr>
        <w:t>lda</w:t>
      </w:r>
      <w:proofErr w:type="spellEnd"/>
      <w:r>
        <w:rPr>
          <w:rStyle w:val="HTMLCode"/>
        </w:rPr>
        <w:t>(</w:t>
      </w:r>
      <w:proofErr w:type="spellStart"/>
      <w:proofErr w:type="gramEnd"/>
      <w:r>
        <w:rPr>
          <w:rStyle w:val="HTMLCode"/>
        </w:rPr>
        <w:t>quality_cat</w:t>
      </w:r>
      <w:proofErr w:type="spellEnd"/>
      <w:r>
        <w:rPr>
          <w:rStyle w:val="HTMLCode"/>
        </w:rPr>
        <w:t xml:space="preserve"> ~ ., data = </w:t>
      </w:r>
      <w:proofErr w:type="spellStart"/>
      <w:r>
        <w:rPr>
          <w:rStyle w:val="HTMLCode"/>
        </w:rPr>
        <w:t>factor_scores</w:t>
      </w:r>
      <w:proofErr w:type="spellEnd"/>
      <w:r>
        <w:rPr>
          <w:rStyle w:val="HTMLCode"/>
        </w:rPr>
        <w:t>)</w:t>
      </w:r>
    </w:p>
    <w:p w:rsidR="002C3DAF" w:rsidRDefault="002C3DAF" w:rsidP="002C3DAF">
      <w:pPr>
        <w:pStyle w:val="HTMLPreformatted"/>
        <w:rPr>
          <w:rStyle w:val="HTMLCode"/>
        </w:rPr>
      </w:pPr>
      <w:proofErr w:type="spellStart"/>
      <w:r>
        <w:rPr>
          <w:rStyle w:val="HTMLCode"/>
        </w:rPr>
        <w:t>lda_fac</w:t>
      </w:r>
      <w:proofErr w:type="spellEnd"/>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manual Fisher on factor scores (if want consistent manual form)</w:t>
      </w:r>
    </w:p>
    <w:p w:rsidR="002C3DAF" w:rsidRDefault="002C3DAF" w:rsidP="002C3DAF">
      <w:pPr>
        <w:pStyle w:val="HTMLPreformatted"/>
        <w:rPr>
          <w:rStyle w:val="HTMLCode"/>
        </w:rPr>
      </w:pPr>
      <w:proofErr w:type="spellStart"/>
      <w:r>
        <w:rPr>
          <w:rStyle w:val="HTMLCode"/>
        </w:rPr>
        <w:t>Xf</w:t>
      </w:r>
      <w:proofErr w:type="spellEnd"/>
      <w:r>
        <w:rPr>
          <w:rStyle w:val="HTMLCode"/>
        </w:rPr>
        <w:t xml:space="preserve"> &lt;- </w:t>
      </w:r>
      <w:proofErr w:type="spellStart"/>
      <w:proofErr w:type="gramStart"/>
      <w:r>
        <w:rPr>
          <w:rStyle w:val="HTMLCode"/>
        </w:rPr>
        <w:t>as.matrix</w:t>
      </w:r>
      <w:proofErr w:type="spellEnd"/>
      <w:proofErr w:type="gramEnd"/>
      <w:r>
        <w:rPr>
          <w:rStyle w:val="HTMLCode"/>
        </w:rPr>
        <w:t>(</w:t>
      </w:r>
      <w:proofErr w:type="spellStart"/>
      <w:r>
        <w:rPr>
          <w:rStyle w:val="HTMLCode"/>
        </w:rPr>
        <w:t>factor_scores</w:t>
      </w:r>
      <w:proofErr w:type="spellEnd"/>
      <w:r>
        <w:rPr>
          <w:rStyle w:val="HTMLCode"/>
        </w:rPr>
        <w:t>[, paste0("F",1:m)])</w:t>
      </w:r>
    </w:p>
    <w:p w:rsidR="002C3DAF" w:rsidRDefault="002C3DAF" w:rsidP="002C3DAF">
      <w:pPr>
        <w:pStyle w:val="HTMLPreformatted"/>
        <w:rPr>
          <w:rStyle w:val="HTMLCode"/>
        </w:rPr>
      </w:pPr>
      <w:r>
        <w:rPr>
          <w:rStyle w:val="HTMLCode"/>
        </w:rPr>
        <w:t xml:space="preserve">grp1f &lt;- </w:t>
      </w:r>
      <w:proofErr w:type="spellStart"/>
      <w:proofErr w:type="gramStart"/>
      <w:r>
        <w:rPr>
          <w:rStyle w:val="HTMLCode"/>
        </w:rPr>
        <w:t>Xf</w:t>
      </w:r>
      <w:proofErr w:type="spellEnd"/>
      <w:r>
        <w:rPr>
          <w:rStyle w:val="HTMLCode"/>
        </w:rPr>
        <w:t>[</w:t>
      </w:r>
      <w:proofErr w:type="spellStart"/>
      <w:proofErr w:type="gramEnd"/>
      <w:r>
        <w:rPr>
          <w:rStyle w:val="HTMLCode"/>
        </w:rPr>
        <w:t>factor_scores$quality_cat</w:t>
      </w:r>
      <w:proofErr w:type="spellEnd"/>
      <w:r>
        <w:rPr>
          <w:rStyle w:val="HTMLCode"/>
        </w:rPr>
        <w:t xml:space="preserve"> == "Average", ]</w:t>
      </w:r>
    </w:p>
    <w:p w:rsidR="002C3DAF" w:rsidRDefault="002C3DAF" w:rsidP="002C3DAF">
      <w:pPr>
        <w:pStyle w:val="HTMLPreformatted"/>
        <w:rPr>
          <w:rStyle w:val="HTMLCode"/>
        </w:rPr>
      </w:pPr>
      <w:r>
        <w:rPr>
          <w:rStyle w:val="HTMLCode"/>
        </w:rPr>
        <w:t xml:space="preserve">grp2f &lt;- </w:t>
      </w:r>
      <w:proofErr w:type="spellStart"/>
      <w:proofErr w:type="gramStart"/>
      <w:r>
        <w:rPr>
          <w:rStyle w:val="HTMLCode"/>
        </w:rPr>
        <w:t>Xf</w:t>
      </w:r>
      <w:proofErr w:type="spellEnd"/>
      <w:r>
        <w:rPr>
          <w:rStyle w:val="HTMLCode"/>
        </w:rPr>
        <w:t>[</w:t>
      </w:r>
      <w:proofErr w:type="spellStart"/>
      <w:proofErr w:type="gramEnd"/>
      <w:r>
        <w:rPr>
          <w:rStyle w:val="HTMLCode"/>
        </w:rPr>
        <w:t>factor_scores$quality_cat</w:t>
      </w:r>
      <w:proofErr w:type="spellEnd"/>
      <w:r>
        <w:rPr>
          <w:rStyle w:val="HTMLCode"/>
        </w:rPr>
        <w:t xml:space="preserve"> == "Good", ]</w:t>
      </w:r>
    </w:p>
    <w:p w:rsidR="002C3DAF" w:rsidRDefault="002C3DAF" w:rsidP="002C3DAF">
      <w:pPr>
        <w:pStyle w:val="HTMLPreformatted"/>
        <w:rPr>
          <w:rStyle w:val="HTMLCode"/>
        </w:rPr>
      </w:pPr>
      <w:r>
        <w:rPr>
          <w:rStyle w:val="HTMLCode"/>
        </w:rPr>
        <w:t xml:space="preserve">n1f &lt;- </w:t>
      </w:r>
      <w:proofErr w:type="spellStart"/>
      <w:r>
        <w:rPr>
          <w:rStyle w:val="HTMLCode"/>
        </w:rPr>
        <w:t>nrow</w:t>
      </w:r>
      <w:proofErr w:type="spellEnd"/>
      <w:r>
        <w:rPr>
          <w:rStyle w:val="HTMLCode"/>
        </w:rPr>
        <w:t xml:space="preserve">(grp1f); n2f &lt;- </w:t>
      </w:r>
      <w:proofErr w:type="spellStart"/>
      <w:r>
        <w:rPr>
          <w:rStyle w:val="HTMLCode"/>
        </w:rPr>
        <w:t>nrow</w:t>
      </w:r>
      <w:proofErr w:type="spellEnd"/>
      <w:r>
        <w:rPr>
          <w:rStyle w:val="HTMLCode"/>
        </w:rPr>
        <w:t>(grp2f)</w:t>
      </w:r>
    </w:p>
    <w:p w:rsidR="002C3DAF" w:rsidRDefault="002C3DAF" w:rsidP="002C3DAF">
      <w:pPr>
        <w:pStyle w:val="HTMLPreformatted"/>
        <w:rPr>
          <w:rStyle w:val="HTMLCode"/>
        </w:rPr>
      </w:pPr>
      <w:r>
        <w:rPr>
          <w:rStyle w:val="HTMLCode"/>
        </w:rPr>
        <w:t xml:space="preserve">mean1f &lt;- </w:t>
      </w:r>
      <w:proofErr w:type="spellStart"/>
      <w:r>
        <w:rPr>
          <w:rStyle w:val="HTMLCode"/>
        </w:rPr>
        <w:t>colMeans</w:t>
      </w:r>
      <w:proofErr w:type="spellEnd"/>
      <w:r>
        <w:rPr>
          <w:rStyle w:val="HTMLCode"/>
        </w:rPr>
        <w:t xml:space="preserve">(grp1f); mean2f &lt;- </w:t>
      </w:r>
      <w:proofErr w:type="spellStart"/>
      <w:r>
        <w:rPr>
          <w:rStyle w:val="HTMLCode"/>
        </w:rPr>
        <w:t>colMeans</w:t>
      </w:r>
      <w:proofErr w:type="spellEnd"/>
      <w:r>
        <w:rPr>
          <w:rStyle w:val="HTMLCode"/>
        </w:rPr>
        <w:t>(grp2f)</w:t>
      </w:r>
    </w:p>
    <w:p w:rsidR="002C3DAF" w:rsidRDefault="002C3DAF" w:rsidP="002C3DAF">
      <w:pPr>
        <w:pStyle w:val="HTMLPreformatted"/>
        <w:rPr>
          <w:rStyle w:val="HTMLCode"/>
        </w:rPr>
      </w:pPr>
      <w:r>
        <w:rPr>
          <w:rStyle w:val="HTMLCode"/>
        </w:rPr>
        <w:t xml:space="preserve">W1f &lt;- (n1f - 1) * </w:t>
      </w:r>
      <w:proofErr w:type="spellStart"/>
      <w:r>
        <w:rPr>
          <w:rStyle w:val="HTMLCode"/>
        </w:rPr>
        <w:t>cov</w:t>
      </w:r>
      <w:proofErr w:type="spellEnd"/>
      <w:r>
        <w:rPr>
          <w:rStyle w:val="HTMLCode"/>
        </w:rPr>
        <w:t xml:space="preserve">(grp1f); W2f &lt;- (n2f - 1) * </w:t>
      </w:r>
      <w:proofErr w:type="spellStart"/>
      <w:r>
        <w:rPr>
          <w:rStyle w:val="HTMLCode"/>
        </w:rPr>
        <w:t>cov</w:t>
      </w:r>
      <w:proofErr w:type="spellEnd"/>
      <w:r>
        <w:rPr>
          <w:rStyle w:val="HTMLCode"/>
        </w:rPr>
        <w:t>(grp2f)</w:t>
      </w:r>
    </w:p>
    <w:p w:rsidR="002C3DAF" w:rsidRDefault="002C3DAF" w:rsidP="002C3DAF">
      <w:pPr>
        <w:pStyle w:val="HTMLPreformatted"/>
        <w:rPr>
          <w:rStyle w:val="HTMLCode"/>
        </w:rPr>
      </w:pPr>
      <w:proofErr w:type="spellStart"/>
      <w:r>
        <w:rPr>
          <w:rStyle w:val="HTMLCode"/>
        </w:rPr>
        <w:t>Spf</w:t>
      </w:r>
      <w:proofErr w:type="spellEnd"/>
      <w:r>
        <w:rPr>
          <w:rStyle w:val="HTMLCode"/>
        </w:rPr>
        <w:t xml:space="preserve"> &lt;- (W1f + W2f) / (n1f + n2f - 2)</w:t>
      </w:r>
    </w:p>
    <w:p w:rsidR="002C3DAF" w:rsidRDefault="002C3DAF" w:rsidP="002C3DAF">
      <w:pPr>
        <w:pStyle w:val="HTMLPreformatted"/>
        <w:rPr>
          <w:rStyle w:val="HTMLCode"/>
        </w:rPr>
      </w:pPr>
      <w:proofErr w:type="spellStart"/>
      <w:r>
        <w:rPr>
          <w:rStyle w:val="HTMLCode"/>
        </w:rPr>
        <w:t>wf</w:t>
      </w:r>
      <w:proofErr w:type="spellEnd"/>
      <w:r>
        <w:rPr>
          <w:rStyle w:val="HTMLCode"/>
        </w:rPr>
        <w:t xml:space="preserve"> &lt;- </w:t>
      </w:r>
      <w:proofErr w:type="gramStart"/>
      <w:r>
        <w:rPr>
          <w:rStyle w:val="HTMLCode"/>
        </w:rPr>
        <w:t>solve(</w:t>
      </w:r>
      <w:proofErr w:type="spellStart"/>
      <w:proofErr w:type="gramEnd"/>
      <w:r>
        <w:rPr>
          <w:rStyle w:val="HTMLCode"/>
        </w:rPr>
        <w:t>Spf</w:t>
      </w:r>
      <w:proofErr w:type="spellEnd"/>
      <w:r>
        <w:rPr>
          <w:rStyle w:val="HTMLCode"/>
        </w:rPr>
        <w:t>) %*% (mean2f - mean1f)</w:t>
      </w:r>
    </w:p>
    <w:p w:rsidR="002C3DAF" w:rsidRDefault="002C3DAF" w:rsidP="002C3DAF">
      <w:pPr>
        <w:pStyle w:val="HTMLPreformatted"/>
        <w:rPr>
          <w:rStyle w:val="HTMLCode"/>
        </w:rPr>
      </w:pPr>
      <w:proofErr w:type="spellStart"/>
      <w:r>
        <w:rPr>
          <w:rStyle w:val="HTMLCode"/>
        </w:rPr>
        <w:t>cutoff_f</w:t>
      </w:r>
      <w:proofErr w:type="spellEnd"/>
      <w:r>
        <w:rPr>
          <w:rStyle w:val="HTMLCode"/>
        </w:rPr>
        <w:t xml:space="preserve"> &lt;- 0.5 * </w:t>
      </w:r>
      <w:proofErr w:type="gramStart"/>
      <w:r>
        <w:rPr>
          <w:rStyle w:val="HTMLCode"/>
        </w:rPr>
        <w:t>t(</w:t>
      </w:r>
      <w:proofErr w:type="gramEnd"/>
      <w:r>
        <w:rPr>
          <w:rStyle w:val="HTMLCode"/>
        </w:rPr>
        <w:t>mean2f - mean1f) %*% solve(</w:t>
      </w:r>
      <w:proofErr w:type="spellStart"/>
      <w:r>
        <w:rPr>
          <w:rStyle w:val="HTMLCode"/>
        </w:rPr>
        <w:t>Spf</w:t>
      </w:r>
      <w:proofErr w:type="spellEnd"/>
      <w:r>
        <w:rPr>
          <w:rStyle w:val="HTMLCode"/>
        </w:rPr>
        <w:t>) %*% (mean2f + mean1f)</w:t>
      </w:r>
    </w:p>
    <w:p w:rsidR="002C3DAF" w:rsidRDefault="002C3DAF" w:rsidP="002C3DAF">
      <w:pPr>
        <w:pStyle w:val="NormalWeb"/>
      </w:pPr>
      <w:r>
        <w:rPr>
          <w:rStyle w:val="Strong"/>
          <w:rFonts w:eastAsiaTheme="majorEastAsia"/>
        </w:rPr>
        <w:t>Classify the 2 given observations by first computing their factor scores</w:t>
      </w:r>
      <w:r>
        <w:t xml:space="preserve"> (we need to produce factor scores for those single observations — easiest is to use the </w:t>
      </w:r>
      <w:r>
        <w:rPr>
          <w:rStyle w:val="HTMLCode"/>
        </w:rPr>
        <w:t>predict</w:t>
      </w:r>
      <w:r>
        <w:t xml:space="preserve"> method if using </w:t>
      </w:r>
      <w:r>
        <w:rPr>
          <w:rStyle w:val="HTMLCode"/>
        </w:rPr>
        <w:t>psych</w:t>
      </w:r>
      <w:r>
        <w:t xml:space="preserve"> or compute via factor loadings/regression formula). If </w:t>
      </w:r>
      <w:proofErr w:type="spellStart"/>
      <w:r>
        <w:rPr>
          <w:rStyle w:val="HTMLCode"/>
        </w:rPr>
        <w:t>factanal</w:t>
      </w:r>
      <w:proofErr w:type="spellEnd"/>
      <w:r>
        <w:t xml:space="preserve"> produced </w:t>
      </w:r>
      <w:r>
        <w:rPr>
          <w:rStyle w:val="HTMLCode"/>
        </w:rPr>
        <w:t>scores="regression"</w:t>
      </w:r>
      <w:r>
        <w:t xml:space="preserve">, you can obtain scores by re-fitting on combined dataset (or use the </w:t>
      </w:r>
      <w:r>
        <w:rPr>
          <w:rStyle w:val="HTMLCode"/>
        </w:rPr>
        <w:t>predict</w:t>
      </w:r>
      <w:r>
        <w:t xml:space="preserve"> method if available via packages). Simpler approach: </w:t>
      </w:r>
      <w:r>
        <w:lastRenderedPageBreak/>
        <w:t>compute factor scores for the whole dataset plus new observations with same scaling and projection; then apply LDA.</w:t>
      </w:r>
    </w:p>
    <w:p w:rsidR="002C3DAF" w:rsidRDefault="002C3DAF" w:rsidP="002C3DAF">
      <w:pPr>
        <w:pStyle w:val="NormalWeb"/>
      </w:pPr>
      <w:r>
        <w:rPr>
          <w:rStyle w:val="Strong"/>
          <w:rFonts w:eastAsiaTheme="majorEastAsia"/>
        </w:rPr>
        <w:t>What to report:</w:t>
      </w:r>
    </w:p>
    <w:p w:rsidR="002C3DAF" w:rsidRDefault="002C3DAF" w:rsidP="002C3DAF">
      <w:pPr>
        <w:pStyle w:val="NormalWeb"/>
        <w:numPr>
          <w:ilvl w:val="0"/>
          <w:numId w:val="26"/>
        </w:numPr>
      </w:pPr>
      <w:r>
        <w:t>LDA coefficients on factor scores (numbers).</w:t>
      </w:r>
    </w:p>
    <w:p w:rsidR="002C3DAF" w:rsidRDefault="002C3DAF" w:rsidP="002C3DAF">
      <w:pPr>
        <w:pStyle w:val="NormalWeb"/>
        <w:numPr>
          <w:ilvl w:val="0"/>
          <w:numId w:val="26"/>
        </w:numPr>
      </w:pPr>
      <w:r>
        <w:t>Classification results for the two given vectors (after projecting them to factor-score space).</w:t>
      </w:r>
    </w:p>
    <w:p w:rsidR="002C3DAF" w:rsidRDefault="002C3DAF" w:rsidP="002C3DAF">
      <w:pPr>
        <w:pStyle w:val="NormalWeb"/>
        <w:numPr>
          <w:ilvl w:val="0"/>
          <w:numId w:val="26"/>
        </w:numPr>
      </w:pPr>
      <w:r>
        <w:t>Compare with Q3 results.</w:t>
      </w:r>
    </w:p>
    <w:p w:rsidR="002C3DAF" w:rsidRDefault="002C3DAF" w:rsidP="002C3DAF">
      <w:pPr>
        <w:pStyle w:val="NormalWeb"/>
      </w:pPr>
      <w:r>
        <w:t xml:space="preserve">(These steps are based on the codes file pattern for using factor scores and conducting LDA there is an example combining factor scores and subsequent analysis.) </w:t>
      </w:r>
    </w:p>
    <w:p w:rsidR="002C3DAF" w:rsidRDefault="002C3DAF" w:rsidP="002C3DAF">
      <w:r>
        <w:pict>
          <v:rect id="_x0000_i1045" style="width:0;height:1.5pt" o:hralign="center" o:hrstd="t" o:hr="t" fillcolor="#a0a0a0" stroked="f"/>
        </w:pict>
      </w:r>
    </w:p>
    <w:p w:rsidR="002C3DAF" w:rsidRDefault="002C3DAF" w:rsidP="002C3DAF">
      <w:pPr>
        <w:pStyle w:val="Heading1"/>
      </w:pPr>
      <w:r>
        <w:t>Q5 — Classify the test dataset, compute APER, compare methods</w:t>
      </w:r>
    </w:p>
    <w:p w:rsidR="002C3DAF" w:rsidRDefault="002C3DAF" w:rsidP="002C3DAF">
      <w:pPr>
        <w:pStyle w:val="NormalWeb"/>
      </w:pPr>
      <w:r>
        <w:rPr>
          <w:rStyle w:val="Strong"/>
          <w:rFonts w:eastAsiaTheme="majorEastAsia"/>
        </w:rPr>
        <w:t>Procedure:</w:t>
      </w:r>
    </w:p>
    <w:p w:rsidR="002C3DAF" w:rsidRDefault="002C3DAF" w:rsidP="002C3DAF">
      <w:pPr>
        <w:pStyle w:val="NormalWeb"/>
        <w:numPr>
          <w:ilvl w:val="0"/>
          <w:numId w:val="27"/>
        </w:numPr>
      </w:pPr>
      <w:r>
        <w:t>Construct the test dataset from Table 2 in the PDF into a data frame (I’ll show code that creates it directly).</w:t>
      </w:r>
    </w:p>
    <w:p w:rsidR="002C3DAF" w:rsidRDefault="002C3DAF" w:rsidP="002C3DAF">
      <w:pPr>
        <w:pStyle w:val="NormalWeb"/>
        <w:numPr>
          <w:ilvl w:val="0"/>
          <w:numId w:val="27"/>
        </w:numPr>
      </w:pPr>
      <w:r>
        <w:t>For each observation:</w:t>
      </w:r>
    </w:p>
    <w:p w:rsidR="002C3DAF" w:rsidRDefault="002C3DAF" w:rsidP="002C3DAF">
      <w:pPr>
        <w:pStyle w:val="NormalWeb"/>
        <w:numPr>
          <w:ilvl w:val="1"/>
          <w:numId w:val="27"/>
        </w:numPr>
      </w:pPr>
      <w:r>
        <w:t>(a) classify with LDA from Q3 (original variables).</w:t>
      </w:r>
    </w:p>
    <w:p w:rsidR="002C3DAF" w:rsidRDefault="002C3DAF" w:rsidP="002C3DAF">
      <w:pPr>
        <w:pStyle w:val="NormalWeb"/>
        <w:numPr>
          <w:ilvl w:val="1"/>
          <w:numId w:val="27"/>
        </w:numPr>
      </w:pPr>
      <w:r>
        <w:t>(b) compute factor scores for new observations and classify with LDA from Q4.</w:t>
      </w:r>
    </w:p>
    <w:p w:rsidR="002C3DAF" w:rsidRDefault="002C3DAF" w:rsidP="002C3DAF">
      <w:pPr>
        <w:pStyle w:val="NormalWeb"/>
        <w:numPr>
          <w:ilvl w:val="0"/>
          <w:numId w:val="27"/>
        </w:numPr>
      </w:pPr>
      <w:r>
        <w:t>Compute apparent error rate (APER) for each classifier: APER = (number misclassified) / (number test observations).</w:t>
      </w:r>
    </w:p>
    <w:p w:rsidR="002C3DAF" w:rsidRDefault="002C3DAF" w:rsidP="002C3DAF">
      <w:pPr>
        <w:pStyle w:val="NormalWeb"/>
        <w:numPr>
          <w:ilvl w:val="0"/>
          <w:numId w:val="27"/>
        </w:numPr>
      </w:pPr>
      <w:r>
        <w:t>Decide which discriminant is better (lower APER).</w:t>
      </w:r>
    </w:p>
    <w:p w:rsidR="002C3DAF" w:rsidRDefault="002C3DAF" w:rsidP="002C3DAF">
      <w:pPr>
        <w:pStyle w:val="NormalWeb"/>
      </w:pPr>
      <w:r>
        <w:rPr>
          <w:rStyle w:val="Strong"/>
          <w:rFonts w:eastAsiaTheme="majorEastAsia"/>
        </w:rPr>
        <w:t>R code to create test set and evaluate:</w:t>
      </w:r>
    </w:p>
    <w:p w:rsidR="002C3DAF" w:rsidRDefault="002C3DAF" w:rsidP="002C3DAF">
      <w:pPr>
        <w:pStyle w:val="HTMLPreformatted"/>
        <w:rPr>
          <w:rStyle w:val="HTMLCode"/>
        </w:rPr>
      </w:pPr>
      <w:r>
        <w:rPr>
          <w:rStyle w:val="HTMLCode"/>
        </w:rPr>
        <w:t xml:space="preserve"># Create </w:t>
      </w:r>
      <w:proofErr w:type="spellStart"/>
      <w:proofErr w:type="gramStart"/>
      <w:r>
        <w:rPr>
          <w:rStyle w:val="HTMLCode"/>
        </w:rPr>
        <w:t>data.frame</w:t>
      </w:r>
      <w:proofErr w:type="spellEnd"/>
      <w:proofErr w:type="gramEnd"/>
      <w:r>
        <w:rPr>
          <w:rStyle w:val="HTMLCode"/>
        </w:rPr>
        <w:t xml:space="preserve"> of test set using the rows in the PDF (enter all rows exactly as given)</w:t>
      </w:r>
    </w:p>
    <w:p w:rsidR="002C3DAF" w:rsidRDefault="002C3DAF" w:rsidP="002C3DAF">
      <w:pPr>
        <w:pStyle w:val="HTMLPreformatted"/>
        <w:rPr>
          <w:rStyle w:val="HTMLCode"/>
        </w:rPr>
      </w:pPr>
      <w:proofErr w:type="spellStart"/>
      <w:r>
        <w:rPr>
          <w:rStyle w:val="HTMLCode"/>
        </w:rPr>
        <w:t>test_df</w:t>
      </w:r>
      <w:proofErr w:type="spellEnd"/>
      <w:r>
        <w:rPr>
          <w:rStyle w:val="HTMLCode"/>
        </w:rPr>
        <w:t xml:space="preserve"> &lt;- </w:t>
      </w:r>
      <w:proofErr w:type="spellStart"/>
      <w:proofErr w:type="gramStart"/>
      <w:r>
        <w:rPr>
          <w:rStyle w:val="HTMLCode"/>
        </w:rPr>
        <w:t>data.frame</w:t>
      </w:r>
      <w:proofErr w:type="spellEnd"/>
      <w:proofErr w:type="gramEnd"/>
      <w:r>
        <w:rPr>
          <w:rStyle w:val="HTMLCode"/>
        </w:rPr>
        <w:t>(</w:t>
      </w:r>
    </w:p>
    <w:p w:rsidR="002C3DAF" w:rsidRDefault="002C3DAF" w:rsidP="002C3DAF">
      <w:pPr>
        <w:pStyle w:val="HTMLPreformatted"/>
        <w:rPr>
          <w:rStyle w:val="HTMLCode"/>
        </w:rPr>
      </w:pPr>
      <w:r>
        <w:rPr>
          <w:rStyle w:val="HTMLCode"/>
        </w:rPr>
        <w:t xml:space="preserve">  </w:t>
      </w:r>
      <w:proofErr w:type="spellStart"/>
      <w:proofErr w:type="gramStart"/>
      <w:r>
        <w:rPr>
          <w:rStyle w:val="HTMLCode"/>
        </w:rPr>
        <w:t>fixed.acidity</w:t>
      </w:r>
      <w:proofErr w:type="spellEnd"/>
      <w:proofErr w:type="gramEnd"/>
      <w:r>
        <w:rPr>
          <w:rStyle w:val="HTMLCode"/>
        </w:rPr>
        <w:t xml:space="preserve"> = c(7,8.1,8.1,8.6,7.9,6.6,8.3,6.6,6.2,6.5,6.2,6.4,6.8,7.6,7.2,7.4),</w:t>
      </w:r>
    </w:p>
    <w:p w:rsidR="002C3DAF" w:rsidRDefault="002C3DAF" w:rsidP="002C3DAF">
      <w:pPr>
        <w:pStyle w:val="HTMLPreformatted"/>
        <w:rPr>
          <w:rStyle w:val="HTMLCode"/>
        </w:rPr>
      </w:pPr>
      <w:r>
        <w:rPr>
          <w:rStyle w:val="HTMLCode"/>
        </w:rPr>
        <w:t xml:space="preserve">  </w:t>
      </w:r>
      <w:proofErr w:type="spellStart"/>
      <w:proofErr w:type="gramStart"/>
      <w:r>
        <w:rPr>
          <w:rStyle w:val="HTMLCode"/>
        </w:rPr>
        <w:t>volatile.acidity</w:t>
      </w:r>
      <w:proofErr w:type="spellEnd"/>
      <w:proofErr w:type="gramEnd"/>
      <w:r>
        <w:rPr>
          <w:rStyle w:val="HTMLCode"/>
        </w:rPr>
        <w:t xml:space="preserve"> = c(0.27,0.22,0.27,0.23,0.18,0.16,0.42,0.17,0.66,0.31,0.66,0.31,0.26,0.67,0.32,0.25),</w:t>
      </w:r>
    </w:p>
    <w:p w:rsidR="002C3DAF" w:rsidRDefault="002C3DAF" w:rsidP="002C3DAF">
      <w:pPr>
        <w:pStyle w:val="HTMLPreformatted"/>
        <w:rPr>
          <w:rStyle w:val="HTMLCode"/>
        </w:rPr>
      </w:pPr>
      <w:r>
        <w:rPr>
          <w:rStyle w:val="HTMLCode"/>
        </w:rPr>
        <w:t xml:space="preserve">  </w:t>
      </w:r>
      <w:proofErr w:type="spellStart"/>
      <w:proofErr w:type="gramStart"/>
      <w:r>
        <w:rPr>
          <w:rStyle w:val="HTMLCode"/>
        </w:rPr>
        <w:t>citric.acid</w:t>
      </w:r>
      <w:proofErr w:type="spellEnd"/>
      <w:proofErr w:type="gramEnd"/>
      <w:r>
        <w:rPr>
          <w:rStyle w:val="HTMLCode"/>
        </w:rPr>
        <w:t xml:space="preserve"> = c(0.36,0.43,0.41,0.4,0.37,0.4,0.62,0.38,0.48,0.14,0.48,0.38,0.42,0.14,0.36,0.36),</w:t>
      </w:r>
    </w:p>
    <w:p w:rsidR="002C3DAF" w:rsidRDefault="002C3DAF" w:rsidP="002C3DAF">
      <w:pPr>
        <w:pStyle w:val="HTMLPreformatted"/>
        <w:rPr>
          <w:rStyle w:val="HTMLCode"/>
        </w:rPr>
      </w:pPr>
      <w:r>
        <w:rPr>
          <w:rStyle w:val="HTMLCode"/>
        </w:rPr>
        <w:t xml:space="preserve">  </w:t>
      </w:r>
      <w:proofErr w:type="spellStart"/>
      <w:proofErr w:type="gramStart"/>
      <w:r>
        <w:rPr>
          <w:rStyle w:val="HTMLCode"/>
        </w:rPr>
        <w:t>residual.sugar</w:t>
      </w:r>
      <w:proofErr w:type="spellEnd"/>
      <w:proofErr w:type="gramEnd"/>
      <w:r>
        <w:rPr>
          <w:rStyle w:val="HTMLCode"/>
        </w:rPr>
        <w:t xml:space="preserve"> = c(20.7,1.5,1.45,4.2,1.2,1.5,19.25,1.5,1.2,7.5,1.2,2.9,1.7,1.5,2,2.05),</w:t>
      </w:r>
    </w:p>
    <w:p w:rsidR="002C3DAF" w:rsidRDefault="002C3DAF" w:rsidP="002C3DAF">
      <w:pPr>
        <w:pStyle w:val="HTMLPreformatted"/>
        <w:rPr>
          <w:rStyle w:val="HTMLCode"/>
        </w:rPr>
      </w:pPr>
      <w:r>
        <w:rPr>
          <w:rStyle w:val="HTMLCode"/>
        </w:rPr>
        <w:t xml:space="preserve">  chlorides = </w:t>
      </w:r>
      <w:proofErr w:type="gramStart"/>
      <w:r>
        <w:rPr>
          <w:rStyle w:val="HTMLCode"/>
        </w:rPr>
        <w:t>c(</w:t>
      </w:r>
      <w:proofErr w:type="gramEnd"/>
      <w:r>
        <w:rPr>
          <w:rStyle w:val="HTMLCode"/>
        </w:rPr>
        <w:t>0.045,0.044,0.033,0.035,0.04,0.044,0.04,0.032,0.029,0.044,0.029,0.038,0.049,0.074,0.033,0.05),</w:t>
      </w:r>
    </w:p>
    <w:p w:rsidR="002C3DAF" w:rsidRDefault="002C3DAF" w:rsidP="002C3DAF">
      <w:pPr>
        <w:pStyle w:val="HTMLPreformatted"/>
        <w:rPr>
          <w:rStyle w:val="HTMLCode"/>
        </w:rPr>
      </w:pPr>
      <w:r>
        <w:rPr>
          <w:rStyle w:val="HTMLCode"/>
        </w:rPr>
        <w:lastRenderedPageBreak/>
        <w:t xml:space="preserve">  </w:t>
      </w:r>
      <w:proofErr w:type="spellStart"/>
      <w:proofErr w:type="gramStart"/>
      <w:r>
        <w:rPr>
          <w:rStyle w:val="HTMLCode"/>
        </w:rPr>
        <w:t>free.sulfur</w:t>
      </w:r>
      <w:proofErr w:type="gramEnd"/>
      <w:r>
        <w:rPr>
          <w:rStyle w:val="HTMLCode"/>
        </w:rPr>
        <w:t>.dioxide</w:t>
      </w:r>
      <w:proofErr w:type="spellEnd"/>
      <w:r>
        <w:rPr>
          <w:rStyle w:val="HTMLCode"/>
        </w:rPr>
        <w:t xml:space="preserve"> = c(45,28,11,17,16,48,41,28,29,34,29,19,41,25,37,31),</w:t>
      </w:r>
    </w:p>
    <w:p w:rsidR="002C3DAF" w:rsidRDefault="002C3DAF" w:rsidP="002C3DAF">
      <w:pPr>
        <w:pStyle w:val="HTMLPreformatted"/>
        <w:rPr>
          <w:rStyle w:val="HTMLCode"/>
        </w:rPr>
      </w:pPr>
      <w:r>
        <w:rPr>
          <w:rStyle w:val="HTMLCode"/>
        </w:rPr>
        <w:t xml:space="preserve">  </w:t>
      </w:r>
      <w:proofErr w:type="spellStart"/>
      <w:proofErr w:type="gramStart"/>
      <w:r>
        <w:rPr>
          <w:rStyle w:val="HTMLCode"/>
        </w:rPr>
        <w:t>total.sulfur</w:t>
      </w:r>
      <w:proofErr w:type="gramEnd"/>
      <w:r>
        <w:rPr>
          <w:rStyle w:val="HTMLCode"/>
        </w:rPr>
        <w:t>.dioxide</w:t>
      </w:r>
      <w:proofErr w:type="spellEnd"/>
      <w:r>
        <w:rPr>
          <w:rStyle w:val="HTMLCode"/>
        </w:rPr>
        <w:t xml:space="preserve"> = c(170,129,63,109,75,143,172,112,75,133,75,102,122,168,114,100),</w:t>
      </w:r>
    </w:p>
    <w:p w:rsidR="002C3DAF" w:rsidRDefault="002C3DAF" w:rsidP="002C3DAF">
      <w:pPr>
        <w:pStyle w:val="HTMLPreformatted"/>
        <w:rPr>
          <w:rStyle w:val="HTMLCode"/>
        </w:rPr>
      </w:pPr>
      <w:r>
        <w:rPr>
          <w:rStyle w:val="HTMLCode"/>
        </w:rPr>
        <w:t xml:space="preserve">  density = </w:t>
      </w:r>
      <w:proofErr w:type="gramStart"/>
      <w:r>
        <w:rPr>
          <w:rStyle w:val="HTMLCode"/>
        </w:rPr>
        <w:t>c(</w:t>
      </w:r>
      <w:proofErr w:type="gramEnd"/>
      <w:r>
        <w:rPr>
          <w:rStyle w:val="HTMLCode"/>
        </w:rPr>
        <w:t>1.001,0.9938,0.9908,0.9947,0.992,0.9912,1.0002,0.9914,0.9892,0.9955,0.9892,0.9912,0.993,0.9937,0.9906,0.992),</w:t>
      </w:r>
    </w:p>
    <w:p w:rsidR="002C3DAF" w:rsidRDefault="002C3DAF" w:rsidP="002C3DAF">
      <w:pPr>
        <w:pStyle w:val="HTMLPreformatted"/>
        <w:rPr>
          <w:rStyle w:val="HTMLCode"/>
        </w:rPr>
      </w:pPr>
      <w:r>
        <w:rPr>
          <w:rStyle w:val="HTMLCode"/>
        </w:rPr>
        <w:t xml:space="preserve">  pH = </w:t>
      </w:r>
      <w:proofErr w:type="gramStart"/>
      <w:r>
        <w:rPr>
          <w:rStyle w:val="HTMLCode"/>
        </w:rPr>
        <w:t>c(</w:t>
      </w:r>
      <w:proofErr w:type="gramEnd"/>
      <w:r>
        <w:rPr>
          <w:rStyle w:val="HTMLCode"/>
        </w:rPr>
        <w:t>3,3.22,2.99,3.14,3.18,3.54,2.98,3.25,3.33,3.22,3.33,3.17,3.47,3.05,3.1,3.19),</w:t>
      </w:r>
    </w:p>
    <w:p w:rsidR="002C3DAF" w:rsidRDefault="002C3DAF" w:rsidP="002C3DAF">
      <w:pPr>
        <w:pStyle w:val="HTMLPreformatted"/>
        <w:rPr>
          <w:rStyle w:val="HTMLCode"/>
        </w:rPr>
      </w:pPr>
      <w:r>
        <w:rPr>
          <w:rStyle w:val="HTMLCode"/>
        </w:rPr>
        <w:t xml:space="preserve">  sulphates = </w:t>
      </w:r>
      <w:proofErr w:type="gramStart"/>
      <w:r>
        <w:rPr>
          <w:rStyle w:val="HTMLCode"/>
        </w:rPr>
        <w:t>c(</w:t>
      </w:r>
      <w:proofErr w:type="gramEnd"/>
      <w:r>
        <w:rPr>
          <w:rStyle w:val="HTMLCode"/>
        </w:rPr>
        <w:t>0.45,0.45,0.56,0.53,0.63,0.52,0.67,0.55,0.39,0.5,0.39,0.35,0.48,0.51,0.71,0.44),</w:t>
      </w:r>
    </w:p>
    <w:p w:rsidR="002C3DAF" w:rsidRDefault="002C3DAF" w:rsidP="002C3DAF">
      <w:pPr>
        <w:pStyle w:val="HTMLPreformatted"/>
        <w:rPr>
          <w:rStyle w:val="HTMLCode"/>
        </w:rPr>
      </w:pPr>
      <w:r>
        <w:rPr>
          <w:rStyle w:val="HTMLCode"/>
        </w:rPr>
        <w:t xml:space="preserve">  alcohol = </w:t>
      </w:r>
      <w:proofErr w:type="gramStart"/>
      <w:r>
        <w:rPr>
          <w:rStyle w:val="HTMLCode"/>
        </w:rPr>
        <w:t>c(</w:t>
      </w:r>
      <w:proofErr w:type="gramEnd"/>
      <w:r>
        <w:rPr>
          <w:rStyle w:val="HTMLCode"/>
        </w:rPr>
        <w:t>8.8,11,12,9.7,10.8,12.4,9.7,11.4,12.8,9.5,12.8,11,10.5,9.3,12.3,10.8),</w:t>
      </w:r>
    </w:p>
    <w:p w:rsidR="002C3DAF" w:rsidRDefault="002C3DAF" w:rsidP="002C3DAF">
      <w:pPr>
        <w:pStyle w:val="HTMLPreformatted"/>
        <w:rPr>
          <w:rStyle w:val="HTMLCode"/>
        </w:rPr>
      </w:pPr>
      <w:r>
        <w:rPr>
          <w:rStyle w:val="HTMLCode"/>
        </w:rPr>
        <w:t xml:space="preserve">  quality = c("Good","Good","Average","Average","Average","Good","Average","Good","Good","Average","Good","Good","Good","Average","Good","Good"),</w:t>
      </w:r>
    </w:p>
    <w:p w:rsidR="002C3DAF" w:rsidRDefault="002C3DAF" w:rsidP="002C3DAF">
      <w:pPr>
        <w:pStyle w:val="HTMLPreformatted"/>
        <w:rPr>
          <w:rStyle w:val="HTMLCode"/>
        </w:rPr>
      </w:pPr>
      <w:r>
        <w:rPr>
          <w:rStyle w:val="HTMLCode"/>
        </w:rPr>
        <w:t xml:space="preserve">  </w:t>
      </w:r>
      <w:proofErr w:type="spellStart"/>
      <w:r>
        <w:rPr>
          <w:rStyle w:val="HTMLCode"/>
        </w:rPr>
        <w:t>stringsAsFactors</w:t>
      </w:r>
      <w:proofErr w:type="spellEnd"/>
      <w:r>
        <w:rPr>
          <w:rStyle w:val="HTMLCode"/>
        </w:rPr>
        <w:t xml:space="preserve"> = FALSE</w:t>
      </w:r>
    </w:p>
    <w:p w:rsidR="002C3DAF" w:rsidRDefault="002C3DAF" w:rsidP="002C3DAF">
      <w:pPr>
        <w:pStyle w:val="HTMLPreformatted"/>
        <w:rPr>
          <w:rStyle w:val="HTMLCode"/>
        </w:rPr>
      </w:pPr>
      <w:r>
        <w:rPr>
          <w:rStyle w:val="HTMLCode"/>
        </w:rPr>
        <w:t>)</w:t>
      </w:r>
    </w:p>
    <w:p w:rsidR="002C3DAF" w:rsidRDefault="002C3DAF" w:rsidP="002C3DAF">
      <w:pPr>
        <w:pStyle w:val="HTMLPreformatted"/>
        <w:rPr>
          <w:rStyle w:val="HTMLCode"/>
        </w:rPr>
      </w:pPr>
      <w:proofErr w:type="spellStart"/>
      <w:r>
        <w:rPr>
          <w:rStyle w:val="HTMLCode"/>
        </w:rPr>
        <w:t>test_df$quality_cat</w:t>
      </w:r>
      <w:proofErr w:type="spellEnd"/>
      <w:r>
        <w:rPr>
          <w:rStyle w:val="HTMLCode"/>
        </w:rPr>
        <w:t xml:space="preserve"> &lt;- </w:t>
      </w:r>
      <w:proofErr w:type="gramStart"/>
      <w:r>
        <w:rPr>
          <w:rStyle w:val="HTMLCode"/>
        </w:rPr>
        <w:t>factor(</w:t>
      </w:r>
      <w:proofErr w:type="spellStart"/>
      <w:proofErr w:type="gramEnd"/>
      <w:r>
        <w:rPr>
          <w:rStyle w:val="HTMLCode"/>
        </w:rPr>
        <w:t>test_df$quality</w:t>
      </w:r>
      <w:proofErr w:type="spellEnd"/>
      <w:r>
        <w:rPr>
          <w:rStyle w:val="HTMLCode"/>
        </w:rPr>
        <w:t>, levels = c("</w:t>
      </w:r>
      <w:proofErr w:type="spellStart"/>
      <w:r>
        <w:rPr>
          <w:rStyle w:val="HTMLCode"/>
        </w:rPr>
        <w:t>Average","Good</w:t>
      </w:r>
      <w:proofErr w:type="spellEnd"/>
      <w:r>
        <w:rPr>
          <w:rStyle w:val="HTMLCode"/>
        </w:rPr>
        <w:t>"))</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Classify using LDA on original variables (</w:t>
      </w:r>
      <w:proofErr w:type="spellStart"/>
      <w:r>
        <w:rPr>
          <w:rStyle w:val="HTMLCode"/>
        </w:rPr>
        <w:t>lda_fit</w:t>
      </w:r>
      <w:proofErr w:type="spellEnd"/>
      <w:r>
        <w:rPr>
          <w:rStyle w:val="HTMLCode"/>
        </w:rPr>
        <w:t xml:space="preserve"> from Q3)</w:t>
      </w:r>
    </w:p>
    <w:p w:rsidR="002C3DAF" w:rsidRDefault="002C3DAF" w:rsidP="002C3DAF">
      <w:pPr>
        <w:pStyle w:val="HTMLPreformatted"/>
        <w:rPr>
          <w:rStyle w:val="HTMLCode"/>
        </w:rPr>
      </w:pPr>
      <w:proofErr w:type="spellStart"/>
      <w:r>
        <w:rPr>
          <w:rStyle w:val="HTMLCode"/>
        </w:rPr>
        <w:t>pred_lda</w:t>
      </w:r>
      <w:proofErr w:type="spellEnd"/>
      <w:r>
        <w:rPr>
          <w:rStyle w:val="HTMLCode"/>
        </w:rPr>
        <w:t xml:space="preserve"> &lt;- </w:t>
      </w:r>
      <w:proofErr w:type="gramStart"/>
      <w:r>
        <w:rPr>
          <w:rStyle w:val="HTMLCode"/>
        </w:rPr>
        <w:t>predict(</w:t>
      </w:r>
      <w:proofErr w:type="spellStart"/>
      <w:proofErr w:type="gramEnd"/>
      <w:r>
        <w:rPr>
          <w:rStyle w:val="HTMLCode"/>
        </w:rPr>
        <w:t>lda_fit</w:t>
      </w:r>
      <w:proofErr w:type="spellEnd"/>
      <w:r>
        <w:rPr>
          <w:rStyle w:val="HTMLCode"/>
        </w:rPr>
        <w:t xml:space="preserve">, </w:t>
      </w:r>
      <w:proofErr w:type="spellStart"/>
      <w:r>
        <w:rPr>
          <w:rStyle w:val="HTMLCode"/>
        </w:rPr>
        <w:t>newdata</w:t>
      </w:r>
      <w:proofErr w:type="spellEnd"/>
      <w:r>
        <w:rPr>
          <w:rStyle w:val="HTMLCode"/>
        </w:rPr>
        <w:t xml:space="preserve"> = </w:t>
      </w:r>
      <w:proofErr w:type="spellStart"/>
      <w:r>
        <w:rPr>
          <w:rStyle w:val="HTMLCode"/>
        </w:rPr>
        <w:t>test_df</w:t>
      </w:r>
      <w:proofErr w:type="spellEnd"/>
      <w:r>
        <w:rPr>
          <w:rStyle w:val="HTMLCode"/>
        </w:rPr>
        <w:t>[,vars])$class</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For factor-score LDA: need to compute factor scores for test data</w:t>
      </w:r>
    </w:p>
    <w:p w:rsidR="002C3DAF" w:rsidRDefault="002C3DAF" w:rsidP="002C3DAF">
      <w:pPr>
        <w:pStyle w:val="HTMLPreformatted"/>
        <w:rPr>
          <w:rStyle w:val="HTMLCode"/>
        </w:rPr>
      </w:pPr>
      <w:r>
        <w:rPr>
          <w:rStyle w:val="HTMLCode"/>
        </w:rPr>
        <w:t xml:space="preserve"># If </w:t>
      </w:r>
      <w:proofErr w:type="spellStart"/>
      <w:r>
        <w:rPr>
          <w:rStyle w:val="HTMLCode"/>
        </w:rPr>
        <w:t>factanal</w:t>
      </w:r>
      <w:proofErr w:type="spellEnd"/>
      <w:r>
        <w:rPr>
          <w:rStyle w:val="HTMLCode"/>
        </w:rPr>
        <w:t xml:space="preserve"> gave regression scores and you used those scores, you can compute test scores by:</w:t>
      </w:r>
    </w:p>
    <w:p w:rsidR="002C3DAF" w:rsidRDefault="002C3DAF" w:rsidP="002C3DAF">
      <w:pPr>
        <w:pStyle w:val="HTMLPreformatted"/>
        <w:rPr>
          <w:rStyle w:val="HTMLCode"/>
        </w:rPr>
      </w:pPr>
      <w:r>
        <w:rPr>
          <w:rStyle w:val="HTMLCode"/>
        </w:rPr>
        <w:t># 1) standardize test data same as original (center/scale used earlier)</w:t>
      </w:r>
    </w:p>
    <w:p w:rsidR="002C3DAF" w:rsidRDefault="002C3DAF" w:rsidP="002C3DAF">
      <w:pPr>
        <w:pStyle w:val="HTMLPreformatted"/>
        <w:rPr>
          <w:rStyle w:val="HTMLCode"/>
        </w:rPr>
      </w:pPr>
      <w:r>
        <w:rPr>
          <w:rStyle w:val="HTMLCode"/>
        </w:rPr>
        <w:t xml:space="preserve"># 2) project using loadings and inverse of loadings' </w:t>
      </w:r>
      <w:proofErr w:type="spellStart"/>
      <w:r>
        <w:rPr>
          <w:rStyle w:val="HTMLCode"/>
        </w:rPr>
        <w:t>crossproduct</w:t>
      </w:r>
      <w:proofErr w:type="spellEnd"/>
      <w:r>
        <w:rPr>
          <w:rStyle w:val="HTMLCode"/>
        </w:rPr>
        <w:t xml:space="preserve"> according to regression scoring formula.</w:t>
      </w:r>
    </w:p>
    <w:p w:rsidR="002C3DAF" w:rsidRDefault="002C3DAF" w:rsidP="002C3DAF">
      <w:pPr>
        <w:pStyle w:val="HTMLPreformatted"/>
        <w:rPr>
          <w:rStyle w:val="HTMLCode"/>
        </w:rPr>
      </w:pPr>
      <w:r>
        <w:rPr>
          <w:rStyle w:val="HTMLCode"/>
        </w:rPr>
        <w:t xml:space="preserve"># Simpler: combine original data and test data, run </w:t>
      </w:r>
      <w:proofErr w:type="spellStart"/>
      <w:r>
        <w:rPr>
          <w:rStyle w:val="HTMLCode"/>
        </w:rPr>
        <w:t>factanal</w:t>
      </w:r>
      <w:proofErr w:type="spellEnd"/>
      <w:r>
        <w:rPr>
          <w:rStyle w:val="HTMLCode"/>
        </w:rPr>
        <w:t xml:space="preserve"> on combined data to produce scores for test rows.</w:t>
      </w:r>
    </w:p>
    <w:p w:rsidR="002C3DAF" w:rsidRDefault="002C3DAF" w:rsidP="002C3DAF">
      <w:pPr>
        <w:pStyle w:val="HTMLPreformatted"/>
        <w:rPr>
          <w:rStyle w:val="HTMLCode"/>
        </w:rPr>
      </w:pPr>
      <w:r>
        <w:rPr>
          <w:rStyle w:val="HTMLCode"/>
        </w:rPr>
        <w:t xml:space="preserve">combined &lt;- </w:t>
      </w:r>
      <w:proofErr w:type="spellStart"/>
      <w:proofErr w:type="gramStart"/>
      <w:r>
        <w:rPr>
          <w:rStyle w:val="HTMLCode"/>
        </w:rPr>
        <w:t>rbind</w:t>
      </w:r>
      <w:proofErr w:type="spellEnd"/>
      <w:r>
        <w:rPr>
          <w:rStyle w:val="HTMLCode"/>
        </w:rPr>
        <w:t>(</w:t>
      </w:r>
      <w:proofErr w:type="gramEnd"/>
      <w:r>
        <w:rPr>
          <w:rStyle w:val="HTMLCode"/>
        </w:rPr>
        <w:t xml:space="preserve">X, </w:t>
      </w:r>
      <w:proofErr w:type="spellStart"/>
      <w:r>
        <w:rPr>
          <w:rStyle w:val="HTMLCode"/>
        </w:rPr>
        <w:t>as.matrix</w:t>
      </w:r>
      <w:proofErr w:type="spellEnd"/>
      <w:r>
        <w:rPr>
          <w:rStyle w:val="HTMLCode"/>
        </w:rPr>
        <w:t>(</w:t>
      </w:r>
      <w:proofErr w:type="spellStart"/>
      <w:r>
        <w:rPr>
          <w:rStyle w:val="HTMLCode"/>
        </w:rPr>
        <w:t>test_df</w:t>
      </w:r>
      <w:proofErr w:type="spellEnd"/>
      <w:r>
        <w:rPr>
          <w:rStyle w:val="HTMLCode"/>
        </w:rPr>
        <w:t>[,vars]))</w:t>
      </w:r>
    </w:p>
    <w:p w:rsidR="002C3DAF" w:rsidRDefault="002C3DAF" w:rsidP="002C3DAF">
      <w:pPr>
        <w:pStyle w:val="HTMLPreformatted"/>
        <w:rPr>
          <w:rStyle w:val="HTMLCode"/>
        </w:rPr>
      </w:pPr>
      <w:proofErr w:type="spellStart"/>
      <w:r>
        <w:rPr>
          <w:rStyle w:val="HTMLCode"/>
        </w:rPr>
        <w:t>fac_combined</w:t>
      </w:r>
      <w:proofErr w:type="spellEnd"/>
      <w:r>
        <w:rPr>
          <w:rStyle w:val="HTMLCode"/>
        </w:rPr>
        <w:t xml:space="preserve"> &lt;- </w:t>
      </w:r>
      <w:proofErr w:type="spellStart"/>
      <w:proofErr w:type="gramStart"/>
      <w:r>
        <w:rPr>
          <w:rStyle w:val="HTMLCode"/>
        </w:rPr>
        <w:t>factanal</w:t>
      </w:r>
      <w:proofErr w:type="spellEnd"/>
      <w:r>
        <w:rPr>
          <w:rStyle w:val="HTMLCode"/>
        </w:rPr>
        <w:t>(</w:t>
      </w:r>
      <w:proofErr w:type="gramEnd"/>
      <w:r>
        <w:rPr>
          <w:rStyle w:val="HTMLCode"/>
        </w:rPr>
        <w:t>x = combined, factors = m, rotation = "varimax", scores = "regression")</w:t>
      </w:r>
    </w:p>
    <w:p w:rsidR="002C3DAF" w:rsidRDefault="002C3DAF" w:rsidP="002C3DAF">
      <w:pPr>
        <w:pStyle w:val="HTMLPreformatted"/>
        <w:rPr>
          <w:rStyle w:val="HTMLCode"/>
        </w:rPr>
      </w:pPr>
      <w:r>
        <w:rPr>
          <w:rStyle w:val="HTMLCode"/>
        </w:rPr>
        <w:t># Extract last rows (test rows) as their factor scores</w:t>
      </w:r>
    </w:p>
    <w:p w:rsidR="002C3DAF" w:rsidRDefault="002C3DAF" w:rsidP="002C3DAF">
      <w:pPr>
        <w:pStyle w:val="HTMLPreformatted"/>
        <w:rPr>
          <w:rStyle w:val="HTMLCode"/>
        </w:rPr>
      </w:pPr>
      <w:proofErr w:type="spellStart"/>
      <w:r>
        <w:rPr>
          <w:rStyle w:val="HTMLCode"/>
        </w:rPr>
        <w:t>scores_combined</w:t>
      </w:r>
      <w:proofErr w:type="spellEnd"/>
      <w:r>
        <w:rPr>
          <w:rStyle w:val="HTMLCode"/>
        </w:rPr>
        <w:t xml:space="preserve"> &lt;- </w:t>
      </w:r>
      <w:proofErr w:type="spellStart"/>
      <w:r>
        <w:rPr>
          <w:rStyle w:val="HTMLCode"/>
        </w:rPr>
        <w:t>as.</w:t>
      </w:r>
      <w:proofErr w:type="gramStart"/>
      <w:r>
        <w:rPr>
          <w:rStyle w:val="HTMLCode"/>
        </w:rPr>
        <w:t>data.frame</w:t>
      </w:r>
      <w:proofErr w:type="spellEnd"/>
      <w:proofErr w:type="gramEnd"/>
      <w:r>
        <w:rPr>
          <w:rStyle w:val="HTMLCode"/>
        </w:rPr>
        <w:t>(</w:t>
      </w:r>
      <w:proofErr w:type="spellStart"/>
      <w:r>
        <w:rPr>
          <w:rStyle w:val="HTMLCode"/>
        </w:rPr>
        <w:t>fac_combined$scores</w:t>
      </w:r>
      <w:proofErr w:type="spellEnd"/>
      <w:r>
        <w:rPr>
          <w:rStyle w:val="HTMLCode"/>
        </w:rPr>
        <w:t>)</w:t>
      </w:r>
    </w:p>
    <w:p w:rsidR="002C3DAF" w:rsidRDefault="002C3DAF" w:rsidP="002C3DAF">
      <w:pPr>
        <w:pStyle w:val="HTMLPreformatted"/>
        <w:rPr>
          <w:rStyle w:val="HTMLCode"/>
        </w:rPr>
      </w:pPr>
      <w:proofErr w:type="spellStart"/>
      <w:r>
        <w:rPr>
          <w:rStyle w:val="HTMLCode"/>
        </w:rPr>
        <w:t>test_scores</w:t>
      </w:r>
      <w:proofErr w:type="spellEnd"/>
      <w:r>
        <w:rPr>
          <w:rStyle w:val="HTMLCode"/>
        </w:rPr>
        <w:t xml:space="preserve"> &lt;- </w:t>
      </w:r>
      <w:proofErr w:type="spellStart"/>
      <w:r>
        <w:rPr>
          <w:rStyle w:val="HTMLCode"/>
        </w:rPr>
        <w:t>scores_combined</w:t>
      </w:r>
      <w:proofErr w:type="spellEnd"/>
      <w:r>
        <w:rPr>
          <w:rStyle w:val="HTMLCode"/>
        </w:rPr>
        <w:t>[(n+</w:t>
      </w:r>
      <w:proofErr w:type="gramStart"/>
      <w:r>
        <w:rPr>
          <w:rStyle w:val="HTMLCode"/>
        </w:rPr>
        <w:t>1):(</w:t>
      </w:r>
      <w:proofErr w:type="gramEnd"/>
      <w:r>
        <w:rPr>
          <w:rStyle w:val="HTMLCode"/>
        </w:rPr>
        <w:t xml:space="preserve">n + </w:t>
      </w:r>
      <w:proofErr w:type="spellStart"/>
      <w:r>
        <w:rPr>
          <w:rStyle w:val="HTMLCode"/>
        </w:rPr>
        <w:t>nrow</w:t>
      </w:r>
      <w:proofErr w:type="spellEnd"/>
      <w:r>
        <w:rPr>
          <w:rStyle w:val="HTMLCode"/>
        </w:rPr>
        <w:t>(</w:t>
      </w:r>
      <w:proofErr w:type="spellStart"/>
      <w:r>
        <w:rPr>
          <w:rStyle w:val="HTMLCode"/>
        </w:rPr>
        <w:t>test_df</w:t>
      </w:r>
      <w:proofErr w:type="spellEnd"/>
      <w:r>
        <w:rPr>
          <w:rStyle w:val="HTMLCode"/>
        </w:rPr>
        <w:t>)), 1:m]</w:t>
      </w:r>
    </w:p>
    <w:p w:rsidR="002C3DAF" w:rsidRDefault="002C3DAF" w:rsidP="002C3DAF">
      <w:pPr>
        <w:pStyle w:val="HTMLPreformatted"/>
        <w:rPr>
          <w:rStyle w:val="HTMLCode"/>
        </w:rPr>
      </w:pPr>
      <w:r>
        <w:rPr>
          <w:rStyle w:val="HTMLCode"/>
        </w:rPr>
        <w:t>names(</w:t>
      </w:r>
      <w:proofErr w:type="spellStart"/>
      <w:r>
        <w:rPr>
          <w:rStyle w:val="HTMLCode"/>
        </w:rPr>
        <w:t>test_scores</w:t>
      </w:r>
      <w:proofErr w:type="spellEnd"/>
      <w:r>
        <w:rPr>
          <w:rStyle w:val="HTMLCode"/>
        </w:rPr>
        <w:t>) &lt;- paste0("F",1:m)</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xml:space="preserve"># Predict using </w:t>
      </w:r>
      <w:proofErr w:type="spellStart"/>
      <w:r>
        <w:rPr>
          <w:rStyle w:val="HTMLCode"/>
        </w:rPr>
        <w:t>lda_fac</w:t>
      </w:r>
      <w:proofErr w:type="spellEnd"/>
      <w:r>
        <w:rPr>
          <w:rStyle w:val="HTMLCode"/>
        </w:rPr>
        <w:t xml:space="preserve"> (trained earlier on </w:t>
      </w:r>
      <w:proofErr w:type="spellStart"/>
      <w:r>
        <w:rPr>
          <w:rStyle w:val="HTMLCode"/>
        </w:rPr>
        <w:t>factor_scores</w:t>
      </w:r>
      <w:proofErr w:type="spellEnd"/>
      <w:r>
        <w:rPr>
          <w:rStyle w:val="HTMLCode"/>
        </w:rPr>
        <w:t>)</w:t>
      </w:r>
    </w:p>
    <w:p w:rsidR="002C3DAF" w:rsidRDefault="002C3DAF" w:rsidP="002C3DAF">
      <w:pPr>
        <w:pStyle w:val="HTMLPreformatted"/>
        <w:rPr>
          <w:rStyle w:val="HTMLCode"/>
        </w:rPr>
      </w:pPr>
      <w:proofErr w:type="spellStart"/>
      <w:r>
        <w:rPr>
          <w:rStyle w:val="HTMLCode"/>
        </w:rPr>
        <w:t>pred_lda_fac</w:t>
      </w:r>
      <w:proofErr w:type="spellEnd"/>
      <w:r>
        <w:rPr>
          <w:rStyle w:val="HTMLCode"/>
        </w:rPr>
        <w:t xml:space="preserve"> &lt;- </w:t>
      </w:r>
      <w:proofErr w:type="gramStart"/>
      <w:r>
        <w:rPr>
          <w:rStyle w:val="HTMLCode"/>
        </w:rPr>
        <w:t>predict(</w:t>
      </w:r>
      <w:proofErr w:type="spellStart"/>
      <w:proofErr w:type="gramEnd"/>
      <w:r>
        <w:rPr>
          <w:rStyle w:val="HTMLCode"/>
        </w:rPr>
        <w:t>lda_fac</w:t>
      </w:r>
      <w:proofErr w:type="spellEnd"/>
      <w:r>
        <w:rPr>
          <w:rStyle w:val="HTMLCode"/>
        </w:rPr>
        <w:t xml:space="preserve">, </w:t>
      </w:r>
      <w:proofErr w:type="spellStart"/>
      <w:r>
        <w:rPr>
          <w:rStyle w:val="HTMLCode"/>
        </w:rPr>
        <w:t>newdata</w:t>
      </w:r>
      <w:proofErr w:type="spellEnd"/>
      <w:r>
        <w:rPr>
          <w:rStyle w:val="HTMLCode"/>
        </w:rPr>
        <w:t xml:space="preserve"> = </w:t>
      </w:r>
      <w:proofErr w:type="spellStart"/>
      <w:r>
        <w:rPr>
          <w:rStyle w:val="HTMLCode"/>
        </w:rPr>
        <w:t>test_scores</w:t>
      </w:r>
      <w:proofErr w:type="spellEnd"/>
      <w:r>
        <w:rPr>
          <w:rStyle w:val="HTMLCode"/>
        </w:rPr>
        <w:t>)$class</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APER calculations</w:t>
      </w:r>
    </w:p>
    <w:p w:rsidR="002C3DAF" w:rsidRDefault="002C3DAF" w:rsidP="002C3DAF">
      <w:pPr>
        <w:pStyle w:val="HTMLPreformatted"/>
        <w:rPr>
          <w:rStyle w:val="HTMLCode"/>
        </w:rPr>
      </w:pPr>
      <w:proofErr w:type="spellStart"/>
      <w:r>
        <w:rPr>
          <w:rStyle w:val="HTMLCode"/>
        </w:rPr>
        <w:t>aper_original</w:t>
      </w:r>
      <w:proofErr w:type="spellEnd"/>
      <w:r>
        <w:rPr>
          <w:rStyle w:val="HTMLCode"/>
        </w:rPr>
        <w:t xml:space="preserve"> &lt;- </w:t>
      </w:r>
      <w:proofErr w:type="gramStart"/>
      <w:r>
        <w:rPr>
          <w:rStyle w:val="HTMLCode"/>
        </w:rPr>
        <w:t>mean(</w:t>
      </w:r>
      <w:proofErr w:type="spellStart"/>
      <w:proofErr w:type="gramEnd"/>
      <w:r>
        <w:rPr>
          <w:rStyle w:val="HTMLCode"/>
        </w:rPr>
        <w:t>pred_lda</w:t>
      </w:r>
      <w:proofErr w:type="spellEnd"/>
      <w:r>
        <w:rPr>
          <w:rStyle w:val="HTMLCode"/>
        </w:rPr>
        <w:t xml:space="preserve"> != </w:t>
      </w:r>
      <w:proofErr w:type="spellStart"/>
      <w:r>
        <w:rPr>
          <w:rStyle w:val="HTMLCode"/>
        </w:rPr>
        <w:t>test_df$quality_cat</w:t>
      </w:r>
      <w:proofErr w:type="spellEnd"/>
      <w:r>
        <w:rPr>
          <w:rStyle w:val="HTMLCode"/>
        </w:rPr>
        <w:t>)</w:t>
      </w:r>
    </w:p>
    <w:p w:rsidR="002C3DAF" w:rsidRDefault="002C3DAF" w:rsidP="002C3DAF">
      <w:pPr>
        <w:pStyle w:val="HTMLPreformatted"/>
        <w:rPr>
          <w:rStyle w:val="HTMLCode"/>
        </w:rPr>
      </w:pPr>
      <w:proofErr w:type="spellStart"/>
      <w:r>
        <w:rPr>
          <w:rStyle w:val="HTMLCode"/>
        </w:rPr>
        <w:t>aper_factor</w:t>
      </w:r>
      <w:proofErr w:type="spellEnd"/>
      <w:r>
        <w:rPr>
          <w:rStyle w:val="HTMLCode"/>
        </w:rPr>
        <w:t xml:space="preserve">   &lt;- </w:t>
      </w:r>
      <w:proofErr w:type="gramStart"/>
      <w:r>
        <w:rPr>
          <w:rStyle w:val="HTMLCode"/>
        </w:rPr>
        <w:t>mean(</w:t>
      </w:r>
      <w:proofErr w:type="spellStart"/>
      <w:proofErr w:type="gramEnd"/>
      <w:r>
        <w:rPr>
          <w:rStyle w:val="HTMLCode"/>
        </w:rPr>
        <w:t>pred_lda_fac</w:t>
      </w:r>
      <w:proofErr w:type="spellEnd"/>
      <w:r>
        <w:rPr>
          <w:rStyle w:val="HTMLCode"/>
        </w:rPr>
        <w:t xml:space="preserve"> != </w:t>
      </w:r>
      <w:proofErr w:type="spellStart"/>
      <w:r>
        <w:rPr>
          <w:rStyle w:val="HTMLCode"/>
        </w:rPr>
        <w:t>test_df$quality_cat</w:t>
      </w:r>
      <w:proofErr w:type="spellEnd"/>
      <w:r>
        <w:rPr>
          <w:rStyle w:val="HTMLCode"/>
        </w:rPr>
        <w:t>)</w:t>
      </w:r>
    </w:p>
    <w:p w:rsidR="002C3DAF" w:rsidRDefault="002C3DAF" w:rsidP="002C3DAF">
      <w:pPr>
        <w:pStyle w:val="HTMLPreformatted"/>
        <w:rPr>
          <w:rStyle w:val="HTMLCode"/>
        </w:rPr>
      </w:pPr>
    </w:p>
    <w:p w:rsidR="002C3DAF" w:rsidRDefault="002C3DAF" w:rsidP="002C3DAF">
      <w:pPr>
        <w:pStyle w:val="HTMLPreformatted"/>
        <w:rPr>
          <w:rStyle w:val="HTMLCode"/>
        </w:rPr>
      </w:pPr>
      <w:r>
        <w:rPr>
          <w:rStyle w:val="HTMLCode"/>
        </w:rPr>
        <w:t># Output summary</w:t>
      </w:r>
    </w:p>
    <w:p w:rsidR="002C3DAF" w:rsidRDefault="002C3DAF" w:rsidP="002C3DAF">
      <w:pPr>
        <w:pStyle w:val="HTMLPreformatted"/>
        <w:rPr>
          <w:rStyle w:val="HTMLCode"/>
        </w:rPr>
      </w:pPr>
      <w:proofErr w:type="gramStart"/>
      <w:r>
        <w:rPr>
          <w:rStyle w:val="HTMLCode"/>
        </w:rPr>
        <w:t>table(</w:t>
      </w:r>
      <w:proofErr w:type="spellStart"/>
      <w:proofErr w:type="gramEnd"/>
      <w:r>
        <w:rPr>
          <w:rStyle w:val="HTMLCode"/>
        </w:rPr>
        <w:t>original_pred</w:t>
      </w:r>
      <w:proofErr w:type="spellEnd"/>
      <w:r>
        <w:rPr>
          <w:rStyle w:val="HTMLCode"/>
        </w:rPr>
        <w:t xml:space="preserve"> = </w:t>
      </w:r>
      <w:proofErr w:type="spellStart"/>
      <w:r>
        <w:rPr>
          <w:rStyle w:val="HTMLCode"/>
        </w:rPr>
        <w:t>pred_lda</w:t>
      </w:r>
      <w:proofErr w:type="spellEnd"/>
      <w:r>
        <w:rPr>
          <w:rStyle w:val="HTMLCode"/>
        </w:rPr>
        <w:t xml:space="preserve">, truth = </w:t>
      </w:r>
      <w:proofErr w:type="spellStart"/>
      <w:r>
        <w:rPr>
          <w:rStyle w:val="HTMLCode"/>
        </w:rPr>
        <w:t>test_df$quality_cat</w:t>
      </w:r>
      <w:proofErr w:type="spellEnd"/>
      <w:r>
        <w:rPr>
          <w:rStyle w:val="HTMLCode"/>
        </w:rPr>
        <w:t>)</w:t>
      </w:r>
    </w:p>
    <w:p w:rsidR="002C3DAF" w:rsidRDefault="002C3DAF" w:rsidP="002C3DAF">
      <w:pPr>
        <w:pStyle w:val="HTMLPreformatted"/>
        <w:rPr>
          <w:rStyle w:val="HTMLCode"/>
        </w:rPr>
      </w:pPr>
      <w:proofErr w:type="gramStart"/>
      <w:r>
        <w:rPr>
          <w:rStyle w:val="HTMLCode"/>
        </w:rPr>
        <w:t>table(</w:t>
      </w:r>
      <w:proofErr w:type="spellStart"/>
      <w:proofErr w:type="gramEnd"/>
      <w:r>
        <w:rPr>
          <w:rStyle w:val="HTMLCode"/>
        </w:rPr>
        <w:t>factor_pred</w:t>
      </w:r>
      <w:proofErr w:type="spellEnd"/>
      <w:r>
        <w:rPr>
          <w:rStyle w:val="HTMLCode"/>
        </w:rPr>
        <w:t xml:space="preserve"> = </w:t>
      </w:r>
      <w:proofErr w:type="spellStart"/>
      <w:r>
        <w:rPr>
          <w:rStyle w:val="HTMLCode"/>
        </w:rPr>
        <w:t>pred_lda_fac</w:t>
      </w:r>
      <w:proofErr w:type="spellEnd"/>
      <w:r>
        <w:rPr>
          <w:rStyle w:val="HTMLCode"/>
        </w:rPr>
        <w:t xml:space="preserve">, truth = </w:t>
      </w:r>
      <w:proofErr w:type="spellStart"/>
      <w:r>
        <w:rPr>
          <w:rStyle w:val="HTMLCode"/>
        </w:rPr>
        <w:t>test_df$quality_cat</w:t>
      </w:r>
      <w:proofErr w:type="spellEnd"/>
      <w:r>
        <w:rPr>
          <w:rStyle w:val="HTMLCode"/>
        </w:rPr>
        <w:t>)</w:t>
      </w:r>
    </w:p>
    <w:p w:rsidR="002C3DAF" w:rsidRDefault="002C3DAF" w:rsidP="002C3DAF">
      <w:pPr>
        <w:pStyle w:val="HTMLPreformatted"/>
        <w:rPr>
          <w:rStyle w:val="HTMLCode"/>
        </w:rPr>
      </w:pPr>
      <w:proofErr w:type="spellStart"/>
      <w:r>
        <w:rPr>
          <w:rStyle w:val="HTMLCode"/>
        </w:rPr>
        <w:t>aper_original</w:t>
      </w:r>
      <w:proofErr w:type="spellEnd"/>
      <w:r>
        <w:rPr>
          <w:rStyle w:val="HTMLCode"/>
        </w:rPr>
        <w:t xml:space="preserve">; </w:t>
      </w:r>
      <w:proofErr w:type="spellStart"/>
      <w:r>
        <w:rPr>
          <w:rStyle w:val="HTMLCode"/>
        </w:rPr>
        <w:t>aper_factor</w:t>
      </w:r>
      <w:proofErr w:type="spellEnd"/>
    </w:p>
    <w:p w:rsidR="002C3DAF" w:rsidRDefault="002C3DAF" w:rsidP="002C3DAF">
      <w:pPr>
        <w:pStyle w:val="NormalWeb"/>
      </w:pPr>
      <w:r>
        <w:rPr>
          <w:rStyle w:val="Strong"/>
          <w:rFonts w:eastAsiaTheme="majorEastAsia"/>
        </w:rPr>
        <w:t>Interpretation &amp; decision rule:</w:t>
      </w:r>
    </w:p>
    <w:p w:rsidR="002C3DAF" w:rsidRDefault="002C3DAF" w:rsidP="002C3DAF">
      <w:pPr>
        <w:pStyle w:val="NormalWeb"/>
        <w:numPr>
          <w:ilvl w:val="0"/>
          <w:numId w:val="28"/>
        </w:numPr>
      </w:pPr>
      <w:r>
        <w:lastRenderedPageBreak/>
        <w:t>APER closer to 0 indicates better classifier on this test set.</w:t>
      </w:r>
    </w:p>
    <w:p w:rsidR="002C3DAF" w:rsidRDefault="002C3DAF" w:rsidP="002C3DAF">
      <w:pPr>
        <w:pStyle w:val="NormalWeb"/>
        <w:numPr>
          <w:ilvl w:val="0"/>
          <w:numId w:val="28"/>
        </w:numPr>
      </w:pPr>
      <w:r>
        <w:t>If APERs differ, declare which discriminant is better on the given test set and discuss reasons (e.g., dimensionality reduction may help reduce variance, but may also lose discriminative info).</w:t>
      </w:r>
    </w:p>
    <w:p w:rsidR="002C3DAF" w:rsidRDefault="002C3DAF" w:rsidP="002C3DAF">
      <w:pPr>
        <w:pStyle w:val="NormalWeb"/>
      </w:pPr>
      <w:r>
        <w:t xml:space="preserve">Note: The </w:t>
      </w:r>
      <w:proofErr w:type="spellStart"/>
      <w:r>
        <w:rPr>
          <w:rStyle w:val="HTMLCode"/>
        </w:rPr>
        <w:t>factanal</w:t>
      </w:r>
      <w:proofErr w:type="spellEnd"/>
      <w:r>
        <w:t xml:space="preserve"> trick of re-running on combined data is a pragmatic way to compute scores for new data consistent with factor model. In an exam you can instead compute regression factor scores using the loadings and unique variances (see </w:t>
      </w:r>
      <w:r>
        <w:rPr>
          <w:rStyle w:val="HTMLCode"/>
        </w:rPr>
        <w:t>psych</w:t>
      </w:r>
      <w:r>
        <w:t xml:space="preserve"> package’s </w:t>
      </w:r>
      <w:proofErr w:type="spellStart"/>
      <w:proofErr w:type="gramStart"/>
      <w:r>
        <w:rPr>
          <w:rStyle w:val="HTMLCode"/>
        </w:rPr>
        <w:t>factor.scores</w:t>
      </w:r>
      <w:proofErr w:type="spellEnd"/>
      <w:proofErr w:type="gramEnd"/>
      <w:r>
        <w:rPr>
          <w:rStyle w:val="HTMLCode"/>
        </w:rPr>
        <w:t>()</w:t>
      </w:r>
      <w:r>
        <w:t xml:space="preserve">), but the combined run is straightforward and robust. The codes file contains factor scoring and factor analysis examples which inspire this approach. </w:t>
      </w:r>
    </w:p>
    <w:p w:rsidR="002C3DAF" w:rsidRDefault="002C3DAF" w:rsidP="002C3DAF">
      <w:r>
        <w:pict>
          <v:rect id="_x0000_i1046" style="width:0;height:1.5pt" o:hralign="center" o:hrstd="t" o:hr="t" fillcolor="#a0a0a0" stroked="f"/>
        </w:pict>
      </w:r>
    </w:p>
    <w:p w:rsidR="002C3DAF" w:rsidRDefault="002C3DAF" w:rsidP="002C3DAF">
      <w:pPr>
        <w:pStyle w:val="Heading1"/>
      </w:pPr>
      <w:r>
        <w:t>What to include in your exam answer (concise checklist)</w:t>
      </w:r>
    </w:p>
    <w:p w:rsidR="002C3DAF" w:rsidRDefault="002C3DAF" w:rsidP="002C3DAF">
      <w:pPr>
        <w:pStyle w:val="NormalWeb"/>
        <w:numPr>
          <w:ilvl w:val="0"/>
          <w:numId w:val="29"/>
        </w:numPr>
      </w:pPr>
      <w:r>
        <w:t xml:space="preserve">Q1: Chi-square plot, </w:t>
      </w:r>
      <w:proofErr w:type="spellStart"/>
      <w:r>
        <w:t>Mahalanobis</w:t>
      </w:r>
      <w:proofErr w:type="spellEnd"/>
      <w:r>
        <w:t>-distance computation, list of flagged outliers with their variable values, short conclusion about MVN assumption.</w:t>
      </w:r>
    </w:p>
    <w:p w:rsidR="002C3DAF" w:rsidRDefault="002C3DAF" w:rsidP="002C3DAF">
      <w:pPr>
        <w:pStyle w:val="NormalWeb"/>
        <w:numPr>
          <w:ilvl w:val="0"/>
          <w:numId w:val="29"/>
        </w:numPr>
      </w:pPr>
      <w:r>
        <w:t xml:space="preserve">Q2: Scree/eigenvalues, chosen number of factors (with reason), factor loadings table, communalities and </w:t>
      </w:r>
      <w:proofErr w:type="spellStart"/>
      <w:r>
        <w:t>uniquenesses</w:t>
      </w:r>
      <w:proofErr w:type="spellEnd"/>
      <w:r>
        <w:t>, matrix of specific variances, proportion variance explained, boxplots of factor scores and short interpretation of each factor.</w:t>
      </w:r>
    </w:p>
    <w:p w:rsidR="002C3DAF" w:rsidRDefault="002C3DAF" w:rsidP="002C3DAF">
      <w:pPr>
        <w:pStyle w:val="NormalWeb"/>
        <w:numPr>
          <w:ilvl w:val="0"/>
          <w:numId w:val="29"/>
        </w:numPr>
      </w:pPr>
      <w:r>
        <w:t xml:space="preserve">Q3: Show group sample means, pooled covariance matrix, discriminant coefficients </w:t>
      </w:r>
      <w:r>
        <w:rPr>
          <w:rStyle w:val="HTMLCode"/>
        </w:rPr>
        <w:t>w</w:t>
      </w:r>
      <w:r>
        <w:t xml:space="preserve"> (one number per original variable), cutoff, and classification of the two given observation vectors with short justification.</w:t>
      </w:r>
    </w:p>
    <w:p w:rsidR="002C3DAF" w:rsidRDefault="002C3DAF" w:rsidP="002C3DAF">
      <w:pPr>
        <w:pStyle w:val="NormalWeb"/>
        <w:numPr>
          <w:ilvl w:val="0"/>
          <w:numId w:val="29"/>
        </w:numPr>
      </w:pPr>
      <w:r>
        <w:t>Q4: Show factor-score LDA coefficients, cutoff, classification of observations after projecting to factor space. Comment on differences relative to Q3.</w:t>
      </w:r>
    </w:p>
    <w:p w:rsidR="002C3DAF" w:rsidRDefault="002C3DAF" w:rsidP="002C3DAF">
      <w:pPr>
        <w:pStyle w:val="NormalWeb"/>
        <w:numPr>
          <w:ilvl w:val="0"/>
          <w:numId w:val="29"/>
        </w:numPr>
      </w:pPr>
      <w:r>
        <w:t>Q5: Table of predictions for the 16 test rows under both methods, APERs, and final decision about which discriminant is better + short explanation.</w:t>
      </w:r>
    </w:p>
    <w:p w:rsidR="007061E3" w:rsidRPr="002C3DAF" w:rsidRDefault="007061E3" w:rsidP="002C3DAF">
      <w:bookmarkStart w:id="0" w:name="_GoBack"/>
      <w:bookmarkEnd w:id="0"/>
    </w:p>
    <w:sectPr w:rsidR="007061E3" w:rsidRPr="002C3DAF"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91D5B83"/>
    <w:multiLevelType w:val="multilevel"/>
    <w:tmpl w:val="DBFC1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AE246F"/>
    <w:multiLevelType w:val="multilevel"/>
    <w:tmpl w:val="F5C42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D52E6C"/>
    <w:multiLevelType w:val="multilevel"/>
    <w:tmpl w:val="58EA7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9A27C6"/>
    <w:multiLevelType w:val="multilevel"/>
    <w:tmpl w:val="117C0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B22282"/>
    <w:multiLevelType w:val="multilevel"/>
    <w:tmpl w:val="06647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364D87"/>
    <w:multiLevelType w:val="multilevel"/>
    <w:tmpl w:val="EA06A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D8602C"/>
    <w:multiLevelType w:val="multilevel"/>
    <w:tmpl w:val="A21EE1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57B0675"/>
    <w:multiLevelType w:val="multilevel"/>
    <w:tmpl w:val="B636C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B746A3"/>
    <w:multiLevelType w:val="multilevel"/>
    <w:tmpl w:val="19320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F22C93"/>
    <w:multiLevelType w:val="multilevel"/>
    <w:tmpl w:val="A3243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0F03AE"/>
    <w:multiLevelType w:val="multilevel"/>
    <w:tmpl w:val="CC20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FD6845"/>
    <w:multiLevelType w:val="multilevel"/>
    <w:tmpl w:val="E38AC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417D98"/>
    <w:multiLevelType w:val="multilevel"/>
    <w:tmpl w:val="05329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ED3986"/>
    <w:multiLevelType w:val="multilevel"/>
    <w:tmpl w:val="F8E4D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0E006D"/>
    <w:multiLevelType w:val="multilevel"/>
    <w:tmpl w:val="0184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E15BF6"/>
    <w:multiLevelType w:val="multilevel"/>
    <w:tmpl w:val="552E4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9A1D46"/>
    <w:multiLevelType w:val="multilevel"/>
    <w:tmpl w:val="7B9EE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1F6535B"/>
    <w:multiLevelType w:val="multilevel"/>
    <w:tmpl w:val="09B02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13137C"/>
    <w:multiLevelType w:val="multilevel"/>
    <w:tmpl w:val="4FDC3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C342F7"/>
    <w:multiLevelType w:val="multilevel"/>
    <w:tmpl w:val="82D0E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F27EB9"/>
    <w:multiLevelType w:val="multilevel"/>
    <w:tmpl w:val="92F68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7E4C44"/>
    <w:multiLevelType w:val="multilevel"/>
    <w:tmpl w:val="376CB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1"/>
  </w:num>
  <w:num w:numId="11">
    <w:abstractNumId w:val="26"/>
  </w:num>
  <w:num w:numId="12">
    <w:abstractNumId w:val="18"/>
  </w:num>
  <w:num w:numId="13">
    <w:abstractNumId w:val="20"/>
  </w:num>
  <w:num w:numId="14">
    <w:abstractNumId w:val="23"/>
  </w:num>
  <w:num w:numId="15">
    <w:abstractNumId w:val="14"/>
  </w:num>
  <w:num w:numId="16">
    <w:abstractNumId w:val="28"/>
  </w:num>
  <w:num w:numId="17">
    <w:abstractNumId w:val="16"/>
  </w:num>
  <w:num w:numId="18">
    <w:abstractNumId w:val="25"/>
  </w:num>
  <w:num w:numId="19">
    <w:abstractNumId w:val="29"/>
  </w:num>
  <w:num w:numId="20">
    <w:abstractNumId w:val="12"/>
  </w:num>
  <w:num w:numId="21">
    <w:abstractNumId w:val="10"/>
  </w:num>
  <w:num w:numId="22">
    <w:abstractNumId w:val="17"/>
  </w:num>
  <w:num w:numId="23">
    <w:abstractNumId w:val="21"/>
  </w:num>
  <w:num w:numId="24">
    <w:abstractNumId w:val="13"/>
  </w:num>
  <w:num w:numId="25">
    <w:abstractNumId w:val="19"/>
  </w:num>
  <w:num w:numId="26">
    <w:abstractNumId w:val="27"/>
  </w:num>
  <w:num w:numId="27">
    <w:abstractNumId w:val="15"/>
  </w:num>
  <w:num w:numId="28">
    <w:abstractNumId w:val="24"/>
  </w:num>
  <w:num w:numId="29">
    <w:abstractNumId w:val="22"/>
  </w:num>
  <w:num w:numId="30">
    <w:abstractNumId w:val="30"/>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C3DAF"/>
    <w:rsid w:val="00326F90"/>
    <w:rsid w:val="00575C75"/>
    <w:rsid w:val="007061E3"/>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4DD749"/>
  <w14:defaultImageDpi w14:val="300"/>
  <w15:docId w15:val="{2DB35136-1A9F-4610-BB08-555DFA001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575C75"/>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575C75"/>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575C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75C7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661403">
      <w:bodyDiv w:val="1"/>
      <w:marLeft w:val="0"/>
      <w:marRight w:val="0"/>
      <w:marTop w:val="0"/>
      <w:marBottom w:val="0"/>
      <w:divBdr>
        <w:top w:val="none" w:sz="0" w:space="0" w:color="auto"/>
        <w:left w:val="none" w:sz="0" w:space="0" w:color="auto"/>
        <w:bottom w:val="none" w:sz="0" w:space="0" w:color="auto"/>
        <w:right w:val="none" w:sz="0" w:space="0" w:color="auto"/>
      </w:divBdr>
    </w:div>
    <w:div w:id="1275018871">
      <w:bodyDiv w:val="1"/>
      <w:marLeft w:val="0"/>
      <w:marRight w:val="0"/>
      <w:marTop w:val="0"/>
      <w:marBottom w:val="0"/>
      <w:divBdr>
        <w:top w:val="none" w:sz="0" w:space="0" w:color="auto"/>
        <w:left w:val="none" w:sz="0" w:space="0" w:color="auto"/>
        <w:bottom w:val="none" w:sz="0" w:space="0" w:color="auto"/>
        <w:right w:val="none" w:sz="0" w:space="0" w:color="auto"/>
      </w:divBdr>
      <w:divsChild>
        <w:div w:id="2080711390">
          <w:blockQuote w:val="1"/>
          <w:marLeft w:val="720"/>
          <w:marRight w:val="720"/>
          <w:marTop w:val="100"/>
          <w:marBottom w:val="100"/>
          <w:divBdr>
            <w:top w:val="none" w:sz="0" w:space="0" w:color="auto"/>
            <w:left w:val="none" w:sz="0" w:space="0" w:color="auto"/>
            <w:bottom w:val="none" w:sz="0" w:space="0" w:color="auto"/>
            <w:right w:val="none" w:sz="0" w:space="0" w:color="auto"/>
          </w:divBdr>
        </w:div>
        <w:div w:id="1062289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BE4F7-6415-4F4D-A420-DD977BE2C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2434</Words>
  <Characters>13878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cp:lastModifiedBy>
  <cp:revision>3</cp:revision>
  <dcterms:created xsi:type="dcterms:W3CDTF">2013-12-23T23:15:00Z</dcterms:created>
  <dcterms:modified xsi:type="dcterms:W3CDTF">2025-11-30T18:52:00Z</dcterms:modified>
  <cp:category/>
</cp:coreProperties>
</file>